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296" w:rsidRDefault="00FC374A">
      <w:pPr>
        <w:pStyle w:val="Balk1"/>
      </w:pPr>
      <w:r>
        <w:t>3/4 GAZ GİRİŞİ FLEX HORTUM (1,5 METRE) TEKNİK ŞARTNAMESİ</w:t>
      </w:r>
    </w:p>
    <w:p w:rsidR="00CB5296" w:rsidRDefault="00CB5296"/>
    <w:p w:rsidR="00CB5296" w:rsidRDefault="00FC374A">
      <w:r>
        <w:t>1. KONU</w:t>
      </w:r>
    </w:p>
    <w:p w:rsidR="00CB5296" w:rsidRDefault="00FC374A">
      <w:r>
        <w:t>Bu teknik şartnamenin konusu; kamu kurum ve kuruluşlarında kullanılan mutfak, kazan dairesi ve benzeri</w:t>
      </w:r>
    </w:p>
    <w:p w:rsidR="00CB5296" w:rsidRDefault="00FC374A">
      <w:r>
        <w:t>tesisatlarda kullanılmak üzere 3/4 gaz girişli, 1,5 metre uzunluğunda flex (esnek) gaz hortumunun,</w:t>
      </w:r>
    </w:p>
    <w:p w:rsidR="00CB5296" w:rsidRDefault="00FC374A">
      <w:r>
        <w:t>taşıma, yükleme, boşaltma, istifleme, yerleştirme ve teslim işlemlerinin tamamı yüklenici firmaya ait olmak</w:t>
      </w:r>
    </w:p>
    <w:p w:rsidR="00CB5296" w:rsidRDefault="00FC374A">
      <w:r>
        <w:t>üzere temin edilmesine ilişkin teknik esasların belirlenmesidir.</w:t>
      </w:r>
    </w:p>
    <w:p w:rsidR="00CB5296" w:rsidRDefault="00CB5296"/>
    <w:p w:rsidR="00CB5296" w:rsidRDefault="00FC374A">
      <w:r>
        <w:t>2. DAYANAK</w:t>
      </w:r>
    </w:p>
    <w:p w:rsidR="00CB5296" w:rsidRDefault="00FC374A">
      <w:r>
        <w:t>4734 sayılı Kamu İhale Kanunu</w:t>
      </w:r>
    </w:p>
    <w:p w:rsidR="00CB5296" w:rsidRDefault="00FC374A">
      <w:r>
        <w:t>4735 sayılı Kamu İhale Sözleşmeleri Kanunu</w:t>
      </w:r>
    </w:p>
    <w:p w:rsidR="00CB5296" w:rsidRDefault="00FC374A">
      <w:r>
        <w:t>Mal Alımları Uygulama Yönetmeliği</w:t>
      </w:r>
    </w:p>
    <w:p w:rsidR="00CB5296" w:rsidRDefault="00FC374A">
      <w:r>
        <w:t>TS EN 14800</w:t>
      </w:r>
    </w:p>
    <w:p w:rsidR="00CB5296" w:rsidRDefault="00FC374A">
      <w:r>
        <w:t>İlgili TSE ve yürürlükteki mevzuat hükümleri</w:t>
      </w:r>
    </w:p>
    <w:p w:rsidR="00CB5296" w:rsidRDefault="00CB5296"/>
    <w:p w:rsidR="00CB5296" w:rsidRDefault="00FC374A">
      <w:r>
        <w:t>3. ÜRÜNÜN TEKNİK ÖZELLİKLERİ</w:t>
      </w:r>
    </w:p>
    <w:p w:rsidR="00CB5296" w:rsidRDefault="00FC374A">
      <w:r>
        <w:t>Hortum esnek (flex) tipte olacaktır.</w:t>
      </w:r>
    </w:p>
    <w:p w:rsidR="00CB5296" w:rsidRDefault="00FC374A">
      <w:r>
        <w:t>Gaz tesisatlarında kullanıma uygun olacaktır.</w:t>
      </w:r>
    </w:p>
    <w:p w:rsidR="00CB5296" w:rsidRDefault="00FC374A">
      <w:r>
        <w:t>Her iki ucu 3/4” dişli bağlantıya uygun olacaktır.</w:t>
      </w:r>
    </w:p>
    <w:p w:rsidR="00CB5296" w:rsidRDefault="00FC374A">
      <w:r>
        <w:t>Doğalgaz ve LPG kullanımına uygun olacaktır.</w:t>
      </w:r>
    </w:p>
    <w:p w:rsidR="00CB5296" w:rsidRDefault="00FC374A">
      <w:r>
        <w:t>Sızdırmazlık sağlayacak şekilde üretilecektir.</w:t>
      </w:r>
    </w:p>
    <w:p w:rsidR="00CB5296" w:rsidRDefault="00FC374A">
      <w:r>
        <w:t>Korozyona dayanıklı metal malzemeden imal edilmiş olacaktır.</w:t>
      </w:r>
    </w:p>
    <w:p w:rsidR="00CB5296" w:rsidRDefault="00FC374A">
      <w:r>
        <w:t>Çatlama, yırtılma ve deformasyon yapmayacaktır.</w:t>
      </w:r>
    </w:p>
    <w:p w:rsidR="00CB5296" w:rsidRDefault="00CB5296"/>
    <w:p w:rsidR="00CB5296" w:rsidRDefault="00FC374A">
      <w:r>
        <w:lastRenderedPageBreak/>
        <w:t>4. ÖLÇÜ</w:t>
      </w:r>
    </w:p>
    <w:p w:rsidR="00CB5296" w:rsidRDefault="00FC374A">
      <w:r>
        <w:t>Hortum uzunluğu net 1,5 metre olacaktır.</w:t>
      </w:r>
    </w:p>
    <w:p w:rsidR="00CB5296" w:rsidRDefault="00FC374A">
      <w:r>
        <w:t>Bağlantı çapı 3/4” olacaktır.</w:t>
      </w:r>
    </w:p>
    <w:p w:rsidR="00CB5296" w:rsidRDefault="00CB5296"/>
    <w:p w:rsidR="00CB5296" w:rsidRDefault="00FC374A">
      <w:r>
        <w:t>5. STANDART VE BELGELER</w:t>
      </w:r>
    </w:p>
    <w:p w:rsidR="00CB5296" w:rsidRDefault="00FC374A">
      <w:r>
        <w:t>Ürün TS EN 14800 standardına uygun olacaktır.</w:t>
      </w:r>
    </w:p>
    <w:p w:rsidR="00CB5296" w:rsidRDefault="00FC374A">
      <w:r>
        <w:t>Ürün üzerinde üretici firma bilgisi bulunacaktır.</w:t>
      </w:r>
    </w:p>
    <w:p w:rsidR="00CB5296" w:rsidRDefault="00CB5296"/>
    <w:p w:rsidR="00CB5296" w:rsidRDefault="00FC374A">
      <w:r>
        <w:t>6. AMBALAJ</w:t>
      </w:r>
    </w:p>
    <w:p w:rsidR="00CB5296" w:rsidRDefault="00FC374A">
      <w:r>
        <w:t>Ürünler orijinal ambalajında teslim edilecektir.</w:t>
      </w:r>
    </w:p>
    <w:p w:rsidR="00CB5296" w:rsidRDefault="00CB5296"/>
    <w:p w:rsidR="00CB5296" w:rsidRDefault="00FC374A">
      <w:r>
        <w:t>7. TAŞIMA – YÜKLEME – BOŞALTMA – İSTİFLEME</w:t>
      </w:r>
    </w:p>
    <w:p w:rsidR="00CB5296" w:rsidRDefault="00FC374A">
      <w:r>
        <w:t>Taşıma, yükleme, boşaltma, istifleme ve yerleştirme işlemlerinin tamamı yüklenici firmaya aittir.</w:t>
      </w:r>
    </w:p>
    <w:p w:rsidR="00CB5296" w:rsidRDefault="00FC374A">
      <w:r>
        <w:t>Bu işlemler için ayrıca herhangi bir bedel ödenmeyecek olup tüm giderler teklif fiyatına dahildir.</w:t>
      </w:r>
    </w:p>
    <w:p w:rsidR="00CB5296" w:rsidRDefault="00CB5296"/>
    <w:p w:rsidR="00CB5296" w:rsidRDefault="00FC374A">
      <w:r>
        <w:t>8. TESLİM VE KABUL</w:t>
      </w:r>
    </w:p>
    <w:p w:rsidR="00CB5296" w:rsidRDefault="00FC374A">
      <w:r>
        <w:t>Muayene ve kabul işlemleri ilgili mevzuata göre yapılacaktır.</w:t>
      </w:r>
    </w:p>
    <w:p w:rsidR="00CB5296" w:rsidRDefault="00FC374A">
      <w:r>
        <w:t>Şartnameye aykırı ürünler ücretsiz olarak değiştirilecektir.</w:t>
      </w:r>
    </w:p>
    <w:p w:rsidR="00CB5296" w:rsidRDefault="00CB5296"/>
    <w:p w:rsidR="00CB5296" w:rsidRDefault="00FC374A">
      <w:r>
        <w:t>9. YÜRÜRLÜK</w:t>
      </w:r>
    </w:p>
    <w:p w:rsidR="00CB5296" w:rsidRDefault="00FC374A">
      <w:r>
        <w:t xml:space="preserve">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ihale</w:t>
      </w:r>
      <w:proofErr w:type="spellEnd"/>
      <w:r>
        <w:t xml:space="preserve"> </w:t>
      </w:r>
      <w:proofErr w:type="spellStart"/>
      <w:r>
        <w:t>dokümanının</w:t>
      </w:r>
      <w:proofErr w:type="spellEnd"/>
      <w:r>
        <w:t xml:space="preserve"> </w:t>
      </w:r>
      <w:proofErr w:type="spellStart"/>
      <w:r>
        <w:t>ayrılmaz</w:t>
      </w:r>
      <w:proofErr w:type="spellEnd"/>
      <w:r>
        <w:t xml:space="preserve"> </w:t>
      </w:r>
      <w:proofErr w:type="spellStart"/>
      <w:r>
        <w:t>parçasıdır</w:t>
      </w:r>
      <w:proofErr w:type="spellEnd"/>
      <w:r>
        <w:t>.</w:t>
      </w:r>
    </w:p>
    <w:p w:rsidR="00FC374A" w:rsidRDefault="00FC374A"/>
    <w:p w:rsidR="00FC374A" w:rsidRDefault="00FC374A"/>
    <w:p w:rsidR="00FC374A" w:rsidRDefault="00FC374A"/>
    <w:p w:rsidR="00FC374A" w:rsidRDefault="00FC374A"/>
    <w:p w:rsidR="00FC374A" w:rsidRDefault="00FC374A"/>
    <w:p w:rsidR="00FC374A" w:rsidRPr="007577FF" w:rsidRDefault="00FC374A">
      <w:pPr>
        <w:rPr>
          <w:b/>
          <w:color w:val="4F81BD" w:themeColor="accent1"/>
        </w:rPr>
      </w:pPr>
      <w:r w:rsidRPr="007577FF">
        <w:rPr>
          <w:b/>
          <w:color w:val="4F81BD" w:themeColor="accent1"/>
        </w:rPr>
        <w:t>KAPI KOLU + GÖMME KİLİT SETİ TEKNİK ŞARTNAME (</w:t>
      </w:r>
      <w:proofErr w:type="spellStart"/>
      <w:r w:rsidRPr="007577FF">
        <w:rPr>
          <w:b/>
          <w:color w:val="4F81BD" w:themeColor="accent1"/>
        </w:rPr>
        <w:t>Paslanmaz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Çelik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Kapı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Kolu</w:t>
      </w:r>
      <w:proofErr w:type="spellEnd"/>
      <w:r w:rsidRPr="007577FF">
        <w:rPr>
          <w:b/>
          <w:color w:val="4F81BD" w:themeColor="accent1"/>
        </w:rPr>
        <w:t xml:space="preserve"> + </w:t>
      </w:r>
      <w:proofErr w:type="spellStart"/>
      <w:r w:rsidRPr="007577FF">
        <w:rPr>
          <w:b/>
          <w:color w:val="4F81BD" w:themeColor="accent1"/>
        </w:rPr>
        <w:t>Gömmeli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Kilit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Mekanizması</w:t>
      </w:r>
      <w:proofErr w:type="spellEnd"/>
      <w:r w:rsidRPr="007577FF">
        <w:rPr>
          <w:b/>
          <w:color w:val="4F81BD" w:themeColor="accent1"/>
        </w:rPr>
        <w:t xml:space="preserve">) </w:t>
      </w:r>
    </w:p>
    <w:p w:rsidR="00FC374A" w:rsidRDefault="00FC374A">
      <w:r>
        <w:t xml:space="preserve">1. KONU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şartnamenin</w:t>
      </w:r>
      <w:proofErr w:type="spellEnd"/>
      <w:r>
        <w:t xml:space="preserve"> </w:t>
      </w:r>
      <w:proofErr w:type="spellStart"/>
      <w:r>
        <w:t>konusu</w:t>
      </w:r>
      <w:proofErr w:type="spellEnd"/>
      <w:r>
        <w:t xml:space="preserve">;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kurum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kuruluşlarında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iç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kapılarda</w:t>
      </w:r>
      <w:proofErr w:type="spellEnd"/>
      <w:r>
        <w:t xml:space="preserve"> </w:t>
      </w:r>
      <w:proofErr w:type="spellStart"/>
      <w:r>
        <w:t>kullanılmak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kolu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gömme</w:t>
      </w:r>
      <w:proofErr w:type="spellEnd"/>
      <w:r>
        <w:t xml:space="preserve"> </w:t>
      </w:r>
      <w:proofErr w:type="spellStart"/>
      <w:r>
        <w:t>kilit</w:t>
      </w:r>
      <w:proofErr w:type="spellEnd"/>
      <w:r>
        <w:t xml:space="preserve"> </w:t>
      </w:r>
      <w:proofErr w:type="spellStart"/>
      <w:r>
        <w:t>setinin</w:t>
      </w:r>
      <w:proofErr w:type="spellEnd"/>
      <w:r>
        <w:t xml:space="preserve">;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,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firmaya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temin</w:t>
      </w:r>
      <w:proofErr w:type="spellEnd"/>
      <w:r>
        <w:t xml:space="preserve"> </w:t>
      </w:r>
      <w:proofErr w:type="spellStart"/>
      <w:r>
        <w:t>edilmesine</w:t>
      </w:r>
      <w:proofErr w:type="spellEnd"/>
      <w:r>
        <w:t xml:space="preserve"> </w:t>
      </w:r>
      <w:proofErr w:type="spellStart"/>
      <w:r>
        <w:t>ilişkin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idari</w:t>
      </w:r>
      <w:proofErr w:type="spellEnd"/>
      <w:r>
        <w:t xml:space="preserve"> </w:t>
      </w:r>
      <w:proofErr w:type="spellStart"/>
      <w:r>
        <w:t>esasların</w:t>
      </w:r>
      <w:proofErr w:type="spellEnd"/>
      <w:r>
        <w:t xml:space="preserve"> </w:t>
      </w:r>
      <w:proofErr w:type="spellStart"/>
      <w:r>
        <w:t>belirlenmesidir</w:t>
      </w:r>
      <w:proofErr w:type="spellEnd"/>
      <w:r>
        <w:t xml:space="preserve">. </w:t>
      </w:r>
    </w:p>
    <w:p w:rsidR="00FC374A" w:rsidRDefault="00FC374A">
      <w:r>
        <w:t xml:space="preserve">2. DAYANAK 4734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Mal </w:t>
      </w:r>
      <w:proofErr w:type="spellStart"/>
      <w:r>
        <w:t>Alımları</w:t>
      </w:r>
      <w:proofErr w:type="spellEnd"/>
      <w:r>
        <w:t xml:space="preserve">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Yönetmeliği</w:t>
      </w:r>
      <w:proofErr w:type="spellEnd"/>
      <w:r>
        <w:t xml:space="preserve"> 6331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İş</w:t>
      </w:r>
      <w:proofErr w:type="spellEnd"/>
      <w:r>
        <w:t xml:space="preserve"> </w:t>
      </w:r>
      <w:proofErr w:type="spellStart"/>
      <w:r>
        <w:t>Sağlığı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Güvenliği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İlgili</w:t>
      </w:r>
      <w:proofErr w:type="spellEnd"/>
      <w:r>
        <w:t xml:space="preserve"> TSE </w:t>
      </w:r>
      <w:proofErr w:type="spellStart"/>
      <w:r>
        <w:t>ve</w:t>
      </w:r>
      <w:proofErr w:type="spellEnd"/>
      <w:r>
        <w:t xml:space="preserve"> </w:t>
      </w:r>
      <w:proofErr w:type="spellStart"/>
      <w:r>
        <w:t>yürürlükteki</w:t>
      </w:r>
      <w:proofErr w:type="spellEnd"/>
      <w:r>
        <w:t xml:space="preserve"> </w:t>
      </w:r>
      <w:proofErr w:type="spellStart"/>
      <w:r>
        <w:t>mevzuat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</w:p>
    <w:p w:rsidR="00FC374A" w:rsidRDefault="00FC374A">
      <w:r>
        <w:t xml:space="preserve">3. ÜRÜNÜN TEKNİK ÖZELLİKLERİ Set;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takım</w:t>
      </w:r>
      <w:proofErr w:type="spellEnd"/>
      <w:r>
        <w:t xml:space="preserve">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kolu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gömme</w:t>
      </w:r>
      <w:proofErr w:type="spellEnd"/>
      <w:r>
        <w:t xml:space="preserve"> </w:t>
      </w:r>
      <w:proofErr w:type="spellStart"/>
      <w:r>
        <w:t>kilit</w:t>
      </w:r>
      <w:proofErr w:type="spellEnd"/>
      <w:r>
        <w:t xml:space="preserve"> </w:t>
      </w:r>
      <w:proofErr w:type="spellStart"/>
      <w:r>
        <w:t>mekanizmasından</w:t>
      </w:r>
      <w:proofErr w:type="spellEnd"/>
      <w:r>
        <w:t xml:space="preserve"> </w:t>
      </w:r>
      <w:proofErr w:type="spellStart"/>
      <w:r>
        <w:t>oluşacaktır</w:t>
      </w:r>
      <w:proofErr w:type="spellEnd"/>
      <w:r>
        <w:t xml:space="preserve">.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kolları</w:t>
      </w:r>
      <w:proofErr w:type="spellEnd"/>
      <w:r>
        <w:t xml:space="preserve"> </w:t>
      </w:r>
      <w:proofErr w:type="spellStart"/>
      <w:r>
        <w:t>paslanmaz</w:t>
      </w:r>
      <w:proofErr w:type="spellEnd"/>
      <w:r>
        <w:t xml:space="preserve"> </w:t>
      </w:r>
      <w:proofErr w:type="spellStart"/>
      <w:r>
        <w:t>çelik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nikel</w:t>
      </w:r>
      <w:proofErr w:type="spellEnd"/>
      <w:r>
        <w:t xml:space="preserve"> </w:t>
      </w:r>
      <w:proofErr w:type="spellStart"/>
      <w:r>
        <w:t>kaplı</w:t>
      </w:r>
      <w:proofErr w:type="spellEnd"/>
      <w:r>
        <w:t xml:space="preserve"> metal </w:t>
      </w:r>
      <w:proofErr w:type="spellStart"/>
      <w:r>
        <w:t>malzemeden</w:t>
      </w:r>
      <w:proofErr w:type="spellEnd"/>
      <w:r>
        <w:t xml:space="preserve"> </w:t>
      </w:r>
      <w:proofErr w:type="spellStart"/>
      <w:r>
        <w:t>imal</w:t>
      </w:r>
      <w:proofErr w:type="spellEnd"/>
      <w:r>
        <w:t xml:space="preserve"> </w:t>
      </w:r>
      <w:proofErr w:type="spellStart"/>
      <w:r>
        <w:t>edilmiş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Ergonomik</w:t>
      </w:r>
      <w:proofErr w:type="spellEnd"/>
      <w:r>
        <w:t xml:space="preserve"> </w:t>
      </w:r>
      <w:proofErr w:type="spellStart"/>
      <w:r>
        <w:t>yapıda</w:t>
      </w:r>
      <w:proofErr w:type="spellEnd"/>
      <w:r>
        <w:t xml:space="preserve">, </w:t>
      </w:r>
      <w:proofErr w:type="spellStart"/>
      <w:r>
        <w:t>sağlam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dayanıklı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Korozyona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aşınmaya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dayanıklı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Gömme</w:t>
      </w:r>
      <w:proofErr w:type="spellEnd"/>
      <w:r>
        <w:t xml:space="preserve"> </w:t>
      </w:r>
      <w:proofErr w:type="spellStart"/>
      <w:r>
        <w:t>kilit</w:t>
      </w:r>
      <w:proofErr w:type="spellEnd"/>
      <w:r>
        <w:t xml:space="preserve"> </w:t>
      </w:r>
      <w:proofErr w:type="spellStart"/>
      <w:r>
        <w:t>mekanizması</w:t>
      </w:r>
      <w:proofErr w:type="spellEnd"/>
      <w:r>
        <w:t xml:space="preserve"> metal </w:t>
      </w:r>
      <w:proofErr w:type="spellStart"/>
      <w:r>
        <w:t>gövdeli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Anahtarlı</w:t>
      </w:r>
      <w:proofErr w:type="spellEnd"/>
      <w:r>
        <w:t xml:space="preserve"> </w:t>
      </w:r>
      <w:proofErr w:type="spellStart"/>
      <w:r>
        <w:t>çalışmaya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</w:p>
    <w:p w:rsidR="00FC374A" w:rsidRDefault="00FC374A">
      <w:r>
        <w:t xml:space="preserve">4. UYUMLULUK VE ÖLÇÜLER </w:t>
      </w:r>
      <w:proofErr w:type="spellStart"/>
      <w:r>
        <w:t>Standart</w:t>
      </w:r>
      <w:proofErr w:type="spellEnd"/>
      <w:r>
        <w:t xml:space="preserve">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ölçülerine</w:t>
      </w:r>
      <w:proofErr w:type="spellEnd"/>
      <w:r>
        <w:t xml:space="preserve"> </w:t>
      </w:r>
      <w:proofErr w:type="spellStart"/>
      <w:r>
        <w:t>uyumlu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Sağ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sol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yönlerine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montaj</w:t>
      </w:r>
      <w:proofErr w:type="spellEnd"/>
      <w:r>
        <w:t xml:space="preserve"> </w:t>
      </w:r>
      <w:proofErr w:type="spellStart"/>
      <w:r>
        <w:t>imkânı</w:t>
      </w:r>
      <w:proofErr w:type="spellEnd"/>
      <w:r>
        <w:t xml:space="preserve"> </w:t>
      </w:r>
      <w:proofErr w:type="spellStart"/>
      <w:r>
        <w:t>sunacaktır</w:t>
      </w:r>
      <w:proofErr w:type="spellEnd"/>
      <w:r>
        <w:t xml:space="preserve">.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kalınlıklarına</w:t>
      </w:r>
      <w:proofErr w:type="spellEnd"/>
      <w:r>
        <w:t xml:space="preserve"> </w:t>
      </w:r>
      <w:proofErr w:type="spellStart"/>
      <w:r>
        <w:t>uyumlu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>.</w:t>
      </w:r>
    </w:p>
    <w:p w:rsidR="00FC374A" w:rsidRDefault="00FC374A">
      <w:r>
        <w:t xml:space="preserve"> 5. STANDART VE BELGELER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TSE </w:t>
      </w:r>
      <w:proofErr w:type="spellStart"/>
      <w:r>
        <w:t>standartlarına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üretici</w:t>
      </w:r>
      <w:proofErr w:type="spellEnd"/>
      <w:r>
        <w:t xml:space="preserve"> firma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bilgisi</w:t>
      </w:r>
      <w:proofErr w:type="spellEnd"/>
      <w:r>
        <w:t xml:space="preserve"> </w:t>
      </w:r>
      <w:proofErr w:type="spellStart"/>
      <w:r>
        <w:t>bulunacaktır</w:t>
      </w:r>
      <w:proofErr w:type="spellEnd"/>
      <w:r>
        <w:t xml:space="preserve">. </w:t>
      </w:r>
      <w:proofErr w:type="spellStart"/>
      <w:r>
        <w:t>İdare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gördüğünde</w:t>
      </w:r>
      <w:proofErr w:type="spellEnd"/>
      <w:r>
        <w:t xml:space="preserve"> </w:t>
      </w:r>
      <w:proofErr w:type="spellStart"/>
      <w:r>
        <w:t>uygunluk</w:t>
      </w:r>
      <w:proofErr w:type="spellEnd"/>
      <w:r>
        <w:t xml:space="preserve"> </w:t>
      </w:r>
      <w:proofErr w:type="spellStart"/>
      <w:r>
        <w:t>belgelerini</w:t>
      </w:r>
      <w:proofErr w:type="spellEnd"/>
      <w:r>
        <w:t xml:space="preserve"> </w:t>
      </w:r>
      <w:proofErr w:type="spellStart"/>
      <w:r>
        <w:t>talep</w:t>
      </w:r>
      <w:proofErr w:type="spellEnd"/>
      <w:r>
        <w:t xml:space="preserve"> </w:t>
      </w:r>
      <w:proofErr w:type="spellStart"/>
      <w:r>
        <w:t>edebilir</w:t>
      </w:r>
      <w:proofErr w:type="spellEnd"/>
      <w:r>
        <w:t xml:space="preserve">. </w:t>
      </w:r>
    </w:p>
    <w:p w:rsidR="00FC374A" w:rsidRDefault="00FC374A">
      <w:r>
        <w:t xml:space="preserve">6. AMBALAJ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orijinal</w:t>
      </w:r>
      <w:proofErr w:type="spellEnd"/>
      <w:r>
        <w:t xml:space="preserve"> </w:t>
      </w:r>
      <w:proofErr w:type="spellStart"/>
      <w:r>
        <w:t>ambalajında</w:t>
      </w:r>
      <w:proofErr w:type="spellEnd"/>
      <w:r>
        <w:t xml:space="preserve">, </w:t>
      </w:r>
      <w:proofErr w:type="spellStart"/>
      <w:r>
        <w:t>eksiksiz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hasarsız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edilecektir</w:t>
      </w:r>
      <w:proofErr w:type="spellEnd"/>
      <w:r>
        <w:t xml:space="preserve">. </w:t>
      </w:r>
    </w:p>
    <w:p w:rsidR="00FC374A" w:rsidRDefault="00FC374A">
      <w:r>
        <w:t xml:space="preserve">7. TAŞIMA – YÜKLEME – BOŞALTMA – İSTİFLEME – YERLEŞTİRME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yükleniciye</w:t>
      </w:r>
      <w:proofErr w:type="spellEnd"/>
      <w:r>
        <w:t xml:space="preserve"> </w:t>
      </w:r>
      <w:proofErr w:type="spellStart"/>
      <w:r>
        <w:t>aittir</w:t>
      </w:r>
      <w:proofErr w:type="spellEnd"/>
      <w:r>
        <w:t xml:space="preserve">. Bu </w:t>
      </w:r>
      <w:proofErr w:type="spellStart"/>
      <w:r>
        <w:t>işlemler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bedel</w:t>
      </w:r>
      <w:proofErr w:type="spellEnd"/>
      <w:r>
        <w:t xml:space="preserve"> </w:t>
      </w:r>
      <w:proofErr w:type="spellStart"/>
      <w:r>
        <w:t>ödenmeyecek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giderler</w:t>
      </w:r>
      <w:proofErr w:type="spellEnd"/>
      <w:r>
        <w:t xml:space="preserve"> </w:t>
      </w:r>
      <w:proofErr w:type="spellStart"/>
      <w:r>
        <w:t>teklif</w:t>
      </w:r>
      <w:proofErr w:type="spellEnd"/>
      <w:r>
        <w:t xml:space="preserve"> </w:t>
      </w:r>
      <w:proofErr w:type="spellStart"/>
      <w:r>
        <w:t>fiyatına</w:t>
      </w:r>
      <w:proofErr w:type="spellEnd"/>
      <w:r>
        <w:t xml:space="preserve"> </w:t>
      </w:r>
      <w:proofErr w:type="spellStart"/>
      <w:r>
        <w:t>dahildir</w:t>
      </w:r>
      <w:proofErr w:type="spellEnd"/>
      <w:r>
        <w:t xml:space="preserve">. </w:t>
      </w:r>
      <w:proofErr w:type="spellStart"/>
      <w:r>
        <w:t>Taşıma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oluşabilecek</w:t>
      </w:r>
      <w:proofErr w:type="spellEnd"/>
      <w:r>
        <w:t xml:space="preserve"> her </w:t>
      </w:r>
      <w:proofErr w:type="spellStart"/>
      <w:r>
        <w:t>türlü</w:t>
      </w:r>
      <w:proofErr w:type="spellEnd"/>
      <w:r>
        <w:t xml:space="preserve"> </w:t>
      </w:r>
      <w:proofErr w:type="spellStart"/>
      <w:r>
        <w:t>hasar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kayıp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sorumluluğundadır</w:t>
      </w:r>
      <w:proofErr w:type="spellEnd"/>
      <w:r>
        <w:t xml:space="preserve">. </w:t>
      </w:r>
    </w:p>
    <w:p w:rsidR="00FC374A" w:rsidRDefault="00FC374A">
      <w:r>
        <w:t xml:space="preserve">8. TESLİM VE KABUL </w:t>
      </w:r>
      <w:proofErr w:type="spellStart"/>
      <w:r>
        <w:t>Teslimatlar</w:t>
      </w:r>
      <w:proofErr w:type="spellEnd"/>
      <w:r>
        <w:t xml:space="preserve"> </w:t>
      </w:r>
      <w:proofErr w:type="spellStart"/>
      <w:r>
        <w:t>idarenin</w:t>
      </w:r>
      <w:proofErr w:type="spellEnd"/>
      <w:r>
        <w:t xml:space="preserve"> </w:t>
      </w:r>
      <w:proofErr w:type="spellStart"/>
      <w:r>
        <w:t>belirlediği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Muayene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mevzuata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Şartnameye</w:t>
      </w:r>
      <w:proofErr w:type="spellEnd"/>
      <w:r>
        <w:t xml:space="preserve"> </w:t>
      </w:r>
      <w:proofErr w:type="spellStart"/>
      <w:r>
        <w:t>aykırı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değiştirilecektir</w:t>
      </w:r>
      <w:proofErr w:type="spellEnd"/>
      <w:r>
        <w:t xml:space="preserve">. </w:t>
      </w:r>
    </w:p>
    <w:p w:rsidR="00FC374A" w:rsidRDefault="00FC374A">
      <w:r>
        <w:t xml:space="preserve">9. CEZAİ HÜKÜMLER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sözleşme</w:t>
      </w:r>
      <w:proofErr w:type="spellEnd"/>
      <w:r>
        <w:t xml:space="preserve"> </w:t>
      </w:r>
      <w:proofErr w:type="spellStart"/>
      <w:r>
        <w:t>hükümlerine</w:t>
      </w:r>
      <w:proofErr w:type="spellEnd"/>
      <w:r>
        <w:t xml:space="preserve"> </w:t>
      </w:r>
      <w:proofErr w:type="spellStart"/>
      <w:r>
        <w:t>aykırılık</w:t>
      </w:r>
      <w:proofErr w:type="spellEnd"/>
      <w:r>
        <w:t xml:space="preserve"> </w:t>
      </w:r>
      <w:proofErr w:type="spellStart"/>
      <w:r>
        <w:t>halinde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  <w:proofErr w:type="spellStart"/>
      <w:r>
        <w:t>uygulanır</w:t>
      </w:r>
      <w:proofErr w:type="spellEnd"/>
      <w:r>
        <w:t xml:space="preserve">. </w:t>
      </w:r>
    </w:p>
    <w:p w:rsidR="00FC374A" w:rsidRDefault="00FC374A">
      <w:r>
        <w:t xml:space="preserve">10. YÜRÜRLÜK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ihale</w:t>
      </w:r>
      <w:proofErr w:type="spellEnd"/>
      <w:r>
        <w:t xml:space="preserve"> </w:t>
      </w:r>
      <w:proofErr w:type="spellStart"/>
      <w:r>
        <w:t>dokümanının</w:t>
      </w:r>
      <w:proofErr w:type="spellEnd"/>
      <w:r>
        <w:t xml:space="preserve"> </w:t>
      </w:r>
      <w:proofErr w:type="spellStart"/>
      <w:r>
        <w:t>ayrılmaz</w:t>
      </w:r>
      <w:proofErr w:type="spellEnd"/>
      <w:r>
        <w:t xml:space="preserve"> </w:t>
      </w:r>
      <w:proofErr w:type="spellStart"/>
      <w:r>
        <w:t>parçasıdır</w:t>
      </w:r>
      <w:proofErr w:type="spellEnd"/>
      <w:r>
        <w:t xml:space="preserve">. </w:t>
      </w:r>
    </w:p>
    <w:p w:rsidR="00FC374A" w:rsidRDefault="00FC374A">
      <w:r>
        <w:t xml:space="preserve">EK-1: MALZEME TALEP LİSTESİ YAZIM ŞEKLİ </w:t>
      </w:r>
      <w:proofErr w:type="spellStart"/>
      <w:r>
        <w:t>Kapı</w:t>
      </w:r>
      <w:proofErr w:type="spellEnd"/>
      <w:r>
        <w:t xml:space="preserve"> </w:t>
      </w:r>
      <w:proofErr w:type="spellStart"/>
      <w:r>
        <w:t>Kolu</w:t>
      </w:r>
      <w:proofErr w:type="spellEnd"/>
      <w:r>
        <w:t xml:space="preserve"> + </w:t>
      </w:r>
      <w:proofErr w:type="spellStart"/>
      <w:r>
        <w:t>Gömmeli</w:t>
      </w:r>
      <w:proofErr w:type="spellEnd"/>
      <w:r>
        <w:t xml:space="preserve"> </w:t>
      </w:r>
      <w:proofErr w:type="spellStart"/>
      <w:r>
        <w:t>Kilit</w:t>
      </w:r>
      <w:proofErr w:type="spellEnd"/>
      <w:r>
        <w:t xml:space="preserve"> </w:t>
      </w:r>
      <w:proofErr w:type="spellStart"/>
      <w:r>
        <w:t>Seti</w:t>
      </w:r>
      <w:proofErr w:type="spellEnd"/>
      <w:r>
        <w:t xml:space="preserve">, </w:t>
      </w:r>
      <w:proofErr w:type="spellStart"/>
      <w:r>
        <w:t>Paslanmaz</w:t>
      </w:r>
      <w:proofErr w:type="spellEnd"/>
      <w:r>
        <w:t xml:space="preserve"> </w:t>
      </w:r>
      <w:proofErr w:type="spellStart"/>
      <w:r>
        <w:t>Çelik</w:t>
      </w:r>
      <w:proofErr w:type="spellEnd"/>
      <w:r>
        <w:t xml:space="preserve">, </w:t>
      </w:r>
      <w:proofErr w:type="spellStart"/>
      <w:r>
        <w:t>Anahtarlı</w:t>
      </w:r>
      <w:proofErr w:type="spellEnd"/>
    </w:p>
    <w:p w:rsidR="00FC374A" w:rsidRDefault="00FC374A"/>
    <w:p w:rsidR="00FC374A" w:rsidRPr="007577FF" w:rsidRDefault="00FC374A">
      <w:pPr>
        <w:rPr>
          <w:b/>
          <w:color w:val="4F81BD" w:themeColor="accent1"/>
        </w:rPr>
      </w:pPr>
      <w:r w:rsidRPr="007577FF">
        <w:rPr>
          <w:b/>
          <w:color w:val="4F81BD" w:themeColor="accent1"/>
        </w:rPr>
        <w:lastRenderedPageBreak/>
        <w:t>1/2” × 3/4” KÖŞE TİP ARA MUSLUK TEKNİK ŞARTNAME (</w:t>
      </w:r>
      <w:proofErr w:type="spellStart"/>
      <w:r w:rsidRPr="007577FF">
        <w:rPr>
          <w:b/>
          <w:color w:val="4F81BD" w:themeColor="accent1"/>
        </w:rPr>
        <w:t>Çamaşır</w:t>
      </w:r>
      <w:proofErr w:type="spellEnd"/>
      <w:r w:rsidRPr="007577FF">
        <w:rPr>
          <w:b/>
          <w:color w:val="4F81BD" w:themeColor="accent1"/>
        </w:rPr>
        <w:t xml:space="preserve"> / </w:t>
      </w:r>
      <w:proofErr w:type="spellStart"/>
      <w:r w:rsidRPr="007577FF">
        <w:rPr>
          <w:b/>
          <w:color w:val="4F81BD" w:themeColor="accent1"/>
        </w:rPr>
        <w:t>Bulaşık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Makinesi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Musluğu</w:t>
      </w:r>
      <w:proofErr w:type="spellEnd"/>
      <w:r w:rsidRPr="007577FF">
        <w:rPr>
          <w:b/>
          <w:color w:val="4F81BD" w:themeColor="accent1"/>
        </w:rPr>
        <w:t>)</w:t>
      </w:r>
    </w:p>
    <w:p w:rsidR="00FC374A" w:rsidRDefault="00FC374A">
      <w:r>
        <w:t xml:space="preserve"> 1. KONU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şartnamenin</w:t>
      </w:r>
      <w:proofErr w:type="spellEnd"/>
      <w:r>
        <w:t xml:space="preserve"> </w:t>
      </w:r>
      <w:proofErr w:type="spellStart"/>
      <w:r>
        <w:t>konusu</w:t>
      </w:r>
      <w:proofErr w:type="spellEnd"/>
      <w:r>
        <w:t xml:space="preserve">;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kurum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kuruluşlarının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tesisatlarında</w:t>
      </w:r>
      <w:proofErr w:type="spellEnd"/>
      <w:r>
        <w:t xml:space="preserve">, </w:t>
      </w:r>
      <w:proofErr w:type="spellStart"/>
      <w:r>
        <w:t>çamaşır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bulaşık</w:t>
      </w:r>
      <w:proofErr w:type="spellEnd"/>
      <w:r>
        <w:t xml:space="preserve"> </w:t>
      </w:r>
      <w:proofErr w:type="spellStart"/>
      <w:r>
        <w:t>makinelerinde</w:t>
      </w:r>
      <w:proofErr w:type="spellEnd"/>
      <w:r>
        <w:t xml:space="preserve"> </w:t>
      </w:r>
      <w:proofErr w:type="spellStart"/>
      <w:r>
        <w:t>kullanılmak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1/2” × 3/4” </w:t>
      </w:r>
      <w:proofErr w:type="spellStart"/>
      <w:r>
        <w:t>köşe</w:t>
      </w:r>
      <w:proofErr w:type="spellEnd"/>
      <w:r>
        <w:t xml:space="preserve"> tip </w:t>
      </w:r>
      <w:proofErr w:type="spellStart"/>
      <w:r>
        <w:t>ara</w:t>
      </w:r>
      <w:proofErr w:type="spellEnd"/>
      <w:r>
        <w:t xml:space="preserve"> </w:t>
      </w:r>
      <w:proofErr w:type="spellStart"/>
      <w:r>
        <w:t>musluğun</w:t>
      </w:r>
      <w:proofErr w:type="spellEnd"/>
      <w:r>
        <w:t xml:space="preserve">;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,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firmaya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temin</w:t>
      </w:r>
      <w:proofErr w:type="spellEnd"/>
      <w:r>
        <w:t xml:space="preserve"> </w:t>
      </w:r>
      <w:proofErr w:type="spellStart"/>
      <w:r>
        <w:t>edilmesine</w:t>
      </w:r>
      <w:proofErr w:type="spellEnd"/>
      <w:r>
        <w:t xml:space="preserve"> </w:t>
      </w:r>
      <w:proofErr w:type="spellStart"/>
      <w:r>
        <w:t>ilişkin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idari</w:t>
      </w:r>
      <w:proofErr w:type="spellEnd"/>
      <w:r>
        <w:t xml:space="preserve"> </w:t>
      </w:r>
      <w:proofErr w:type="spellStart"/>
      <w:r>
        <w:t>esasların</w:t>
      </w:r>
      <w:proofErr w:type="spellEnd"/>
      <w:r>
        <w:t xml:space="preserve"> </w:t>
      </w:r>
      <w:proofErr w:type="spellStart"/>
      <w:r>
        <w:t>belirlenmesidir</w:t>
      </w:r>
      <w:proofErr w:type="spellEnd"/>
      <w:r>
        <w:t>.</w:t>
      </w:r>
    </w:p>
    <w:p w:rsidR="00FC374A" w:rsidRDefault="00FC374A">
      <w:r>
        <w:t xml:space="preserve"> 2. DAYANAK 4734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Mal </w:t>
      </w:r>
      <w:proofErr w:type="spellStart"/>
      <w:r>
        <w:t>Alımları</w:t>
      </w:r>
      <w:proofErr w:type="spellEnd"/>
      <w:r>
        <w:t xml:space="preserve">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Yönetmeliği</w:t>
      </w:r>
      <w:proofErr w:type="spellEnd"/>
      <w:r>
        <w:t xml:space="preserve"> 6331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İş</w:t>
      </w:r>
      <w:proofErr w:type="spellEnd"/>
      <w:r>
        <w:t xml:space="preserve"> </w:t>
      </w:r>
      <w:proofErr w:type="spellStart"/>
      <w:r>
        <w:t>Sağlığı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Güvenliği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İlgili</w:t>
      </w:r>
      <w:proofErr w:type="spellEnd"/>
      <w:r>
        <w:t xml:space="preserve"> TSE </w:t>
      </w:r>
      <w:proofErr w:type="spellStart"/>
      <w:r>
        <w:t>ve</w:t>
      </w:r>
      <w:proofErr w:type="spellEnd"/>
      <w:r>
        <w:t xml:space="preserve"> </w:t>
      </w:r>
      <w:proofErr w:type="spellStart"/>
      <w:r>
        <w:t>yürürlükteki</w:t>
      </w:r>
      <w:proofErr w:type="spellEnd"/>
      <w:r>
        <w:t xml:space="preserve"> </w:t>
      </w:r>
      <w:proofErr w:type="spellStart"/>
      <w:r>
        <w:t>mevzuat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</w:p>
    <w:p w:rsidR="00FC374A" w:rsidRDefault="00FC374A">
      <w:r>
        <w:t xml:space="preserve">3. ÜRÜNÜN TEKNİK ÖZELLİKLERİ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köşe</w:t>
      </w:r>
      <w:proofErr w:type="spellEnd"/>
      <w:r>
        <w:t xml:space="preserve"> tip </w:t>
      </w:r>
      <w:proofErr w:type="spellStart"/>
      <w:r>
        <w:t>ara</w:t>
      </w:r>
      <w:proofErr w:type="spellEnd"/>
      <w:r>
        <w:t xml:space="preserve"> </w:t>
      </w:r>
      <w:proofErr w:type="spellStart"/>
      <w:r>
        <w:t>musluk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Su </w:t>
      </w:r>
      <w:proofErr w:type="spellStart"/>
      <w:r>
        <w:t>tesisatlarında</w:t>
      </w:r>
      <w:proofErr w:type="spellEnd"/>
      <w:r>
        <w:t xml:space="preserve"> </w:t>
      </w:r>
      <w:proofErr w:type="spellStart"/>
      <w:r>
        <w:t>kullanıma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Gaz</w:t>
      </w:r>
      <w:proofErr w:type="spellEnd"/>
      <w:r>
        <w:t xml:space="preserve"> </w:t>
      </w:r>
      <w:proofErr w:type="spellStart"/>
      <w:r>
        <w:t>tesisatlarında</w:t>
      </w:r>
      <w:proofErr w:type="spellEnd"/>
      <w:r>
        <w:t xml:space="preserve"> </w:t>
      </w:r>
      <w:proofErr w:type="spellStart"/>
      <w:r>
        <w:t>kesinlikle</w:t>
      </w:r>
      <w:proofErr w:type="spellEnd"/>
      <w:r>
        <w:t xml:space="preserve"> </w:t>
      </w:r>
      <w:proofErr w:type="spellStart"/>
      <w:r>
        <w:t>kullanılmayacaktır</w:t>
      </w:r>
      <w:proofErr w:type="spellEnd"/>
      <w:r>
        <w:t xml:space="preserve">. Manuel </w:t>
      </w:r>
      <w:proofErr w:type="spellStart"/>
      <w:r>
        <w:t>açma</w:t>
      </w:r>
      <w:proofErr w:type="spellEnd"/>
      <w:r>
        <w:t>–</w:t>
      </w:r>
      <w:proofErr w:type="spellStart"/>
      <w:r>
        <w:t>kapama</w:t>
      </w:r>
      <w:proofErr w:type="spellEnd"/>
      <w:r>
        <w:t xml:space="preserve"> </w:t>
      </w:r>
      <w:proofErr w:type="spellStart"/>
      <w:r>
        <w:t>mekanizmasına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Gövde</w:t>
      </w:r>
      <w:proofErr w:type="spellEnd"/>
      <w:r>
        <w:t xml:space="preserve"> </w:t>
      </w:r>
      <w:proofErr w:type="spellStart"/>
      <w:r>
        <w:t>malzemesi</w:t>
      </w:r>
      <w:proofErr w:type="spellEnd"/>
      <w:r>
        <w:t xml:space="preserve"> </w:t>
      </w:r>
      <w:proofErr w:type="spellStart"/>
      <w:r>
        <w:t>nikel</w:t>
      </w:r>
      <w:proofErr w:type="spellEnd"/>
      <w:r>
        <w:t xml:space="preserve"> </w:t>
      </w:r>
      <w:proofErr w:type="spellStart"/>
      <w:r>
        <w:t>kaplı</w:t>
      </w:r>
      <w:proofErr w:type="spellEnd"/>
      <w:r>
        <w:t xml:space="preserve"> </w:t>
      </w:r>
      <w:proofErr w:type="spellStart"/>
      <w:r>
        <w:t>pirinç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Korozyona</w:t>
      </w:r>
      <w:proofErr w:type="spellEnd"/>
      <w:r>
        <w:t xml:space="preserve"> </w:t>
      </w:r>
      <w:proofErr w:type="spellStart"/>
      <w:r>
        <w:t>dayanıklı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</w:p>
    <w:p w:rsidR="00FC374A" w:rsidRDefault="00FC374A">
      <w:r>
        <w:t xml:space="preserve">4. BAĞLANTI ÖZELLİKLERİ </w:t>
      </w:r>
      <w:proofErr w:type="spellStart"/>
      <w:r>
        <w:t>Giriş</w:t>
      </w:r>
      <w:proofErr w:type="spellEnd"/>
      <w:r>
        <w:t xml:space="preserve"> </w:t>
      </w:r>
      <w:proofErr w:type="spellStart"/>
      <w:r>
        <w:t>bağlantısı</w:t>
      </w:r>
      <w:proofErr w:type="spellEnd"/>
      <w:r>
        <w:t xml:space="preserve">: 1/2” </w:t>
      </w:r>
      <w:proofErr w:type="spellStart"/>
      <w:r>
        <w:t>dişi</w:t>
      </w:r>
      <w:proofErr w:type="spellEnd"/>
      <w:r>
        <w:t xml:space="preserve"> </w:t>
      </w:r>
      <w:proofErr w:type="spellStart"/>
      <w:r>
        <w:t>Çıkış</w:t>
      </w:r>
      <w:proofErr w:type="spellEnd"/>
      <w:r>
        <w:t xml:space="preserve"> </w:t>
      </w:r>
      <w:proofErr w:type="spellStart"/>
      <w:r>
        <w:t>bağlantısı</w:t>
      </w:r>
      <w:proofErr w:type="spellEnd"/>
      <w:r>
        <w:t xml:space="preserve">: 3/4”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Çamaşır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bulaşık</w:t>
      </w:r>
      <w:proofErr w:type="spellEnd"/>
      <w:r>
        <w:t xml:space="preserve"> </w:t>
      </w:r>
      <w:proofErr w:type="spellStart"/>
      <w:r>
        <w:t>makinesi</w:t>
      </w:r>
      <w:proofErr w:type="spellEnd"/>
      <w:r>
        <w:t xml:space="preserve"> </w:t>
      </w:r>
      <w:proofErr w:type="spellStart"/>
      <w:r>
        <w:t>hortumlarına</w:t>
      </w:r>
      <w:proofErr w:type="spellEnd"/>
      <w:r>
        <w:t xml:space="preserve"> </w:t>
      </w:r>
      <w:proofErr w:type="spellStart"/>
      <w:r>
        <w:t>uyumlu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</w:p>
    <w:p w:rsidR="00FC374A" w:rsidRDefault="00FC374A">
      <w:r>
        <w:t xml:space="preserve">5. STANDART VE UYGUNLUK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TSE </w:t>
      </w:r>
      <w:proofErr w:type="spellStart"/>
      <w:r>
        <w:t>standartlarına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üretici</w:t>
      </w:r>
      <w:proofErr w:type="spellEnd"/>
      <w:r>
        <w:t xml:space="preserve"> firma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bilgisi</w:t>
      </w:r>
      <w:proofErr w:type="spellEnd"/>
      <w:r>
        <w:t xml:space="preserve"> </w:t>
      </w:r>
      <w:proofErr w:type="spellStart"/>
      <w:r>
        <w:t>bulunacaktır</w:t>
      </w:r>
      <w:proofErr w:type="spellEnd"/>
      <w:r>
        <w:t xml:space="preserve">. </w:t>
      </w:r>
      <w:proofErr w:type="spellStart"/>
      <w:r>
        <w:t>İdare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gördüğünde</w:t>
      </w:r>
      <w:proofErr w:type="spellEnd"/>
      <w:r>
        <w:t xml:space="preserve"> </w:t>
      </w:r>
      <w:proofErr w:type="spellStart"/>
      <w:r>
        <w:t>uygunluk</w:t>
      </w:r>
      <w:proofErr w:type="spellEnd"/>
      <w:r>
        <w:t xml:space="preserve"> </w:t>
      </w:r>
      <w:proofErr w:type="spellStart"/>
      <w:r>
        <w:t>belgelerini</w:t>
      </w:r>
      <w:proofErr w:type="spellEnd"/>
      <w:r>
        <w:t xml:space="preserve"> </w:t>
      </w:r>
      <w:proofErr w:type="spellStart"/>
      <w:r>
        <w:t>talep</w:t>
      </w:r>
      <w:proofErr w:type="spellEnd"/>
      <w:r>
        <w:t xml:space="preserve"> </w:t>
      </w:r>
      <w:proofErr w:type="spellStart"/>
      <w:r>
        <w:t>edebilir</w:t>
      </w:r>
      <w:proofErr w:type="spellEnd"/>
      <w:r>
        <w:t xml:space="preserve">. </w:t>
      </w:r>
    </w:p>
    <w:p w:rsidR="00FC374A" w:rsidRDefault="00FC374A">
      <w:r>
        <w:t xml:space="preserve">6. AMBALAJ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orijinal</w:t>
      </w:r>
      <w:proofErr w:type="spellEnd"/>
      <w:r>
        <w:t xml:space="preserve"> </w:t>
      </w:r>
      <w:proofErr w:type="spellStart"/>
      <w:r>
        <w:t>ambalajında</w:t>
      </w:r>
      <w:proofErr w:type="spellEnd"/>
      <w:r>
        <w:t xml:space="preserve">, </w:t>
      </w:r>
      <w:proofErr w:type="spellStart"/>
      <w:r>
        <w:t>hasarsız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temiz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edilecektir</w:t>
      </w:r>
      <w:proofErr w:type="spellEnd"/>
      <w:r>
        <w:t xml:space="preserve">. </w:t>
      </w:r>
      <w:proofErr w:type="spellStart"/>
      <w:r>
        <w:t>Ambalaj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alacaktır</w:t>
      </w:r>
      <w:proofErr w:type="spellEnd"/>
      <w:r>
        <w:t xml:space="preserve">. </w:t>
      </w:r>
    </w:p>
    <w:p w:rsidR="00FC374A" w:rsidRDefault="00FC374A">
      <w:r>
        <w:t xml:space="preserve">7. TAŞIMA – YÜKLEME – BOŞALTMA – İSTİFLEME – YERLEŞTİRME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yükleniciye</w:t>
      </w:r>
      <w:proofErr w:type="spellEnd"/>
      <w:r>
        <w:t xml:space="preserve"> </w:t>
      </w:r>
      <w:proofErr w:type="spellStart"/>
      <w:r>
        <w:t>aittir</w:t>
      </w:r>
      <w:proofErr w:type="spellEnd"/>
      <w:r>
        <w:t xml:space="preserve">. Bu </w:t>
      </w:r>
      <w:proofErr w:type="spellStart"/>
      <w:r>
        <w:t>işlemler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bedel</w:t>
      </w:r>
      <w:proofErr w:type="spellEnd"/>
      <w:r>
        <w:t xml:space="preserve"> </w:t>
      </w:r>
      <w:proofErr w:type="spellStart"/>
      <w:r>
        <w:t>ödenmeyecek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giderler</w:t>
      </w:r>
      <w:proofErr w:type="spellEnd"/>
      <w:r>
        <w:t xml:space="preserve"> </w:t>
      </w:r>
      <w:proofErr w:type="spellStart"/>
      <w:r>
        <w:t>teklif</w:t>
      </w:r>
      <w:proofErr w:type="spellEnd"/>
      <w:r>
        <w:t xml:space="preserve"> </w:t>
      </w:r>
      <w:proofErr w:type="spellStart"/>
      <w:r>
        <w:t>fiyatına</w:t>
      </w:r>
      <w:proofErr w:type="spellEnd"/>
      <w:r>
        <w:t xml:space="preserve"> </w:t>
      </w:r>
      <w:proofErr w:type="spellStart"/>
      <w:r>
        <w:t>dahildir</w:t>
      </w:r>
      <w:proofErr w:type="spellEnd"/>
      <w:r>
        <w:t xml:space="preserve">. </w:t>
      </w:r>
      <w:proofErr w:type="spellStart"/>
      <w:r>
        <w:t>Taşıma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oluşabilecek</w:t>
      </w:r>
      <w:proofErr w:type="spellEnd"/>
      <w:r>
        <w:t xml:space="preserve"> her </w:t>
      </w:r>
      <w:proofErr w:type="spellStart"/>
      <w:r>
        <w:t>türlü</w:t>
      </w:r>
      <w:proofErr w:type="spellEnd"/>
      <w:r>
        <w:t xml:space="preserve"> </w:t>
      </w:r>
      <w:proofErr w:type="spellStart"/>
      <w:r>
        <w:t>hasar</w:t>
      </w:r>
      <w:proofErr w:type="spellEnd"/>
      <w:r>
        <w:t xml:space="preserve">, </w:t>
      </w:r>
      <w:proofErr w:type="spellStart"/>
      <w:r>
        <w:t>kayıp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zayiat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sorumluluğundadır</w:t>
      </w:r>
      <w:proofErr w:type="spellEnd"/>
      <w:r>
        <w:t xml:space="preserve">. </w:t>
      </w:r>
    </w:p>
    <w:p w:rsidR="00FC374A" w:rsidRDefault="00FC374A">
      <w:r>
        <w:t xml:space="preserve">8. TESLİM VE KABUL </w:t>
      </w:r>
      <w:proofErr w:type="spellStart"/>
      <w:r>
        <w:t>Teslimatlar</w:t>
      </w:r>
      <w:proofErr w:type="spellEnd"/>
      <w:r>
        <w:t xml:space="preserve"> </w:t>
      </w:r>
      <w:proofErr w:type="spellStart"/>
      <w:r>
        <w:t>idarenin</w:t>
      </w:r>
      <w:proofErr w:type="spellEnd"/>
      <w:r>
        <w:t xml:space="preserve"> </w:t>
      </w:r>
      <w:proofErr w:type="spellStart"/>
      <w:r>
        <w:t>belirlediği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Muayene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mevzuata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Şartnameye</w:t>
      </w:r>
      <w:proofErr w:type="spellEnd"/>
      <w:r>
        <w:t xml:space="preserve"> </w:t>
      </w:r>
      <w:proofErr w:type="spellStart"/>
      <w:r>
        <w:t>aykırı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değiştirilecektir</w:t>
      </w:r>
      <w:proofErr w:type="spellEnd"/>
      <w:r>
        <w:t xml:space="preserve">. </w:t>
      </w:r>
    </w:p>
    <w:p w:rsidR="00FC374A" w:rsidRDefault="00FC374A">
      <w:r>
        <w:t xml:space="preserve">9. CEZAİ HÜKÜMLER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sözleşme</w:t>
      </w:r>
      <w:proofErr w:type="spellEnd"/>
      <w:r>
        <w:t xml:space="preserve"> </w:t>
      </w:r>
      <w:proofErr w:type="spellStart"/>
      <w:r>
        <w:t>hükümlerine</w:t>
      </w:r>
      <w:proofErr w:type="spellEnd"/>
      <w:r>
        <w:t xml:space="preserve"> </w:t>
      </w:r>
      <w:proofErr w:type="spellStart"/>
      <w:r>
        <w:t>aykırılık</w:t>
      </w:r>
      <w:proofErr w:type="spellEnd"/>
      <w:r>
        <w:t xml:space="preserve"> </w:t>
      </w:r>
      <w:proofErr w:type="spellStart"/>
      <w:r>
        <w:t>halinde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  <w:proofErr w:type="spellStart"/>
      <w:r>
        <w:t>uygulanır</w:t>
      </w:r>
      <w:proofErr w:type="spellEnd"/>
      <w:r>
        <w:t xml:space="preserve">. </w:t>
      </w:r>
    </w:p>
    <w:p w:rsidR="00FC374A" w:rsidRDefault="00FC374A">
      <w:r>
        <w:t xml:space="preserve">10. YÜRÜRLÜK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ihale</w:t>
      </w:r>
      <w:proofErr w:type="spellEnd"/>
      <w:r>
        <w:t xml:space="preserve"> </w:t>
      </w:r>
      <w:proofErr w:type="spellStart"/>
      <w:r>
        <w:t>dokümanının</w:t>
      </w:r>
      <w:proofErr w:type="spellEnd"/>
      <w:r>
        <w:t xml:space="preserve"> </w:t>
      </w:r>
      <w:proofErr w:type="spellStart"/>
      <w:r>
        <w:t>ayrılmaz</w:t>
      </w:r>
      <w:proofErr w:type="spellEnd"/>
      <w:r>
        <w:t xml:space="preserve"> </w:t>
      </w:r>
      <w:proofErr w:type="spellStart"/>
      <w:r>
        <w:t>parçasıdır</w:t>
      </w:r>
      <w:proofErr w:type="spellEnd"/>
      <w:r>
        <w:t xml:space="preserve">. </w:t>
      </w:r>
    </w:p>
    <w:p w:rsidR="00FC374A" w:rsidRDefault="00FC374A">
      <w:r>
        <w:t xml:space="preserve">EK-1: MALZEME TALEP LİSTESİ YAZIM ŞEKLİ 1/2” × 3/4” </w:t>
      </w:r>
      <w:proofErr w:type="spellStart"/>
      <w:r>
        <w:t>Köşe</w:t>
      </w:r>
      <w:proofErr w:type="spellEnd"/>
      <w:r>
        <w:t xml:space="preserve"> Tip </w:t>
      </w:r>
      <w:proofErr w:type="spellStart"/>
      <w:r>
        <w:t>Ara</w:t>
      </w:r>
      <w:proofErr w:type="spellEnd"/>
      <w:r>
        <w:t xml:space="preserve"> </w:t>
      </w:r>
      <w:proofErr w:type="spellStart"/>
      <w:r>
        <w:t>Musluk</w:t>
      </w:r>
      <w:proofErr w:type="spellEnd"/>
      <w:r>
        <w:t xml:space="preserve"> (</w:t>
      </w:r>
      <w:proofErr w:type="spellStart"/>
      <w:r>
        <w:t>Çamaşır</w:t>
      </w:r>
      <w:proofErr w:type="spellEnd"/>
      <w:r>
        <w:t xml:space="preserve"> / </w:t>
      </w:r>
      <w:proofErr w:type="spellStart"/>
      <w:r>
        <w:t>Bulaşık</w:t>
      </w:r>
      <w:proofErr w:type="spellEnd"/>
      <w:r>
        <w:t xml:space="preserve"> </w:t>
      </w:r>
      <w:proofErr w:type="spellStart"/>
      <w:r>
        <w:t>Makinesi</w:t>
      </w:r>
      <w:proofErr w:type="spellEnd"/>
      <w:r>
        <w:t xml:space="preserve">), </w:t>
      </w:r>
      <w:proofErr w:type="spellStart"/>
      <w:r>
        <w:t>Nikel</w:t>
      </w:r>
      <w:proofErr w:type="spellEnd"/>
      <w:r>
        <w:t xml:space="preserve"> </w:t>
      </w:r>
      <w:proofErr w:type="spellStart"/>
      <w:r>
        <w:t>Kaplı</w:t>
      </w:r>
      <w:proofErr w:type="spellEnd"/>
    </w:p>
    <w:p w:rsidR="00FC374A" w:rsidRDefault="00FC374A"/>
    <w:p w:rsidR="00FC374A" w:rsidRDefault="00FC374A"/>
    <w:p w:rsidR="00FC374A" w:rsidRDefault="00FC374A"/>
    <w:p w:rsidR="00FC374A" w:rsidRPr="007577FF" w:rsidRDefault="00FC374A">
      <w:pPr>
        <w:rPr>
          <w:b/>
          <w:color w:val="4F81BD" w:themeColor="accent1"/>
        </w:rPr>
      </w:pPr>
      <w:r w:rsidRPr="007577FF">
        <w:rPr>
          <w:b/>
          <w:color w:val="4F81BD" w:themeColor="accent1"/>
        </w:rPr>
        <w:t xml:space="preserve">UZUN KÖPRÜLÜ ASMA KİLİT TEKNİK ŞARTNAME (Brass </w:t>
      </w:r>
      <w:proofErr w:type="spellStart"/>
      <w:r w:rsidRPr="007577FF">
        <w:rPr>
          <w:b/>
          <w:color w:val="4F81BD" w:themeColor="accent1"/>
        </w:rPr>
        <w:t>Gövdeli</w:t>
      </w:r>
      <w:proofErr w:type="spellEnd"/>
      <w:r w:rsidRPr="007577FF">
        <w:rPr>
          <w:b/>
          <w:color w:val="4F81BD" w:themeColor="accent1"/>
        </w:rPr>
        <w:t xml:space="preserve"> – </w:t>
      </w:r>
      <w:proofErr w:type="spellStart"/>
      <w:r w:rsidRPr="007577FF">
        <w:rPr>
          <w:b/>
          <w:color w:val="4F81BD" w:themeColor="accent1"/>
        </w:rPr>
        <w:t>Uzun</w:t>
      </w:r>
      <w:proofErr w:type="spellEnd"/>
      <w:r w:rsidRPr="007577FF">
        <w:rPr>
          <w:b/>
          <w:color w:val="4F81BD" w:themeColor="accent1"/>
        </w:rPr>
        <w:t xml:space="preserve"> </w:t>
      </w:r>
      <w:proofErr w:type="spellStart"/>
      <w:r w:rsidRPr="007577FF">
        <w:rPr>
          <w:b/>
          <w:color w:val="4F81BD" w:themeColor="accent1"/>
        </w:rPr>
        <w:t>Köprülü</w:t>
      </w:r>
      <w:proofErr w:type="spellEnd"/>
      <w:r w:rsidRPr="007577FF">
        <w:rPr>
          <w:b/>
          <w:color w:val="4F81BD" w:themeColor="accent1"/>
        </w:rPr>
        <w:t>)</w:t>
      </w:r>
    </w:p>
    <w:p w:rsidR="00FC374A" w:rsidRDefault="00FC374A">
      <w:r>
        <w:t xml:space="preserve"> 1. KONU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şartnamenin</w:t>
      </w:r>
      <w:proofErr w:type="spellEnd"/>
      <w:r>
        <w:t xml:space="preserve"> </w:t>
      </w:r>
      <w:proofErr w:type="spellStart"/>
      <w:r>
        <w:t>konusu</w:t>
      </w:r>
      <w:proofErr w:type="spellEnd"/>
      <w:r>
        <w:t xml:space="preserve">;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kurum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kuruluşlarında</w:t>
      </w:r>
      <w:proofErr w:type="spellEnd"/>
      <w:r>
        <w:t xml:space="preserve"> </w:t>
      </w:r>
      <w:proofErr w:type="spellStart"/>
      <w:r>
        <w:t>kapı</w:t>
      </w:r>
      <w:proofErr w:type="spellEnd"/>
      <w:r>
        <w:t xml:space="preserve">, </w:t>
      </w:r>
      <w:proofErr w:type="spellStart"/>
      <w:r>
        <w:t>dolap</w:t>
      </w:r>
      <w:proofErr w:type="spellEnd"/>
      <w:r>
        <w:t xml:space="preserve">, depo, </w:t>
      </w:r>
      <w:proofErr w:type="spellStart"/>
      <w:r>
        <w:t>ambar</w:t>
      </w:r>
      <w:proofErr w:type="spellEnd"/>
      <w:r>
        <w:t xml:space="preserve">, </w:t>
      </w:r>
      <w:proofErr w:type="spellStart"/>
      <w:r>
        <w:t>pano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benzeri</w:t>
      </w:r>
      <w:proofErr w:type="spellEnd"/>
      <w:r>
        <w:t xml:space="preserve"> </w:t>
      </w:r>
      <w:proofErr w:type="spellStart"/>
      <w:r>
        <w:t>alanlarda</w:t>
      </w:r>
      <w:proofErr w:type="spellEnd"/>
      <w:r>
        <w:t xml:space="preserve"> </w:t>
      </w:r>
      <w:proofErr w:type="spellStart"/>
      <w:r>
        <w:t>kullanılmak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köprülü</w:t>
      </w:r>
      <w:proofErr w:type="spellEnd"/>
      <w:r>
        <w:t xml:space="preserve"> </w:t>
      </w:r>
      <w:proofErr w:type="spellStart"/>
      <w:r>
        <w:t>asma</w:t>
      </w:r>
      <w:proofErr w:type="spellEnd"/>
      <w:r>
        <w:t xml:space="preserve"> </w:t>
      </w:r>
      <w:proofErr w:type="spellStart"/>
      <w:r>
        <w:t>kilidin</w:t>
      </w:r>
      <w:proofErr w:type="spellEnd"/>
      <w:r>
        <w:t xml:space="preserve">;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,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firmaya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temin</w:t>
      </w:r>
      <w:proofErr w:type="spellEnd"/>
      <w:r>
        <w:t xml:space="preserve"> </w:t>
      </w:r>
      <w:proofErr w:type="spellStart"/>
      <w:r>
        <w:t>edilmesine</w:t>
      </w:r>
      <w:proofErr w:type="spellEnd"/>
      <w:r>
        <w:t xml:space="preserve"> </w:t>
      </w:r>
      <w:proofErr w:type="spellStart"/>
      <w:r>
        <w:t>ilişkin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idari</w:t>
      </w:r>
      <w:proofErr w:type="spellEnd"/>
      <w:r>
        <w:t xml:space="preserve"> </w:t>
      </w:r>
      <w:proofErr w:type="spellStart"/>
      <w:r>
        <w:t>esasların</w:t>
      </w:r>
      <w:proofErr w:type="spellEnd"/>
      <w:r>
        <w:t xml:space="preserve"> </w:t>
      </w:r>
      <w:proofErr w:type="spellStart"/>
      <w:r>
        <w:t>belirlenmesidir</w:t>
      </w:r>
      <w:proofErr w:type="spellEnd"/>
      <w:r>
        <w:t>.</w:t>
      </w:r>
    </w:p>
    <w:p w:rsidR="00FC374A" w:rsidRDefault="00FC374A">
      <w:r>
        <w:t xml:space="preserve"> 2. DAYANAK 4734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Mal </w:t>
      </w:r>
      <w:proofErr w:type="spellStart"/>
      <w:r>
        <w:t>Alımları</w:t>
      </w:r>
      <w:proofErr w:type="spellEnd"/>
      <w:r>
        <w:t xml:space="preserve">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Yönetmeliği</w:t>
      </w:r>
      <w:proofErr w:type="spellEnd"/>
      <w:r>
        <w:t xml:space="preserve"> 6331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İş</w:t>
      </w:r>
      <w:proofErr w:type="spellEnd"/>
      <w:r>
        <w:t xml:space="preserve"> </w:t>
      </w:r>
      <w:proofErr w:type="spellStart"/>
      <w:r>
        <w:t>Sağlığı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Güvenliği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İlgili</w:t>
      </w:r>
      <w:proofErr w:type="spellEnd"/>
      <w:r>
        <w:t xml:space="preserve"> TSE </w:t>
      </w:r>
      <w:proofErr w:type="spellStart"/>
      <w:r>
        <w:t>ve</w:t>
      </w:r>
      <w:proofErr w:type="spellEnd"/>
      <w:r>
        <w:t xml:space="preserve"> </w:t>
      </w:r>
      <w:proofErr w:type="spellStart"/>
      <w:r>
        <w:t>yürürlükteki</w:t>
      </w:r>
      <w:proofErr w:type="spellEnd"/>
      <w:r>
        <w:t xml:space="preserve"> </w:t>
      </w:r>
      <w:proofErr w:type="spellStart"/>
      <w:r>
        <w:t>mevzuat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</w:p>
    <w:p w:rsidR="00FC374A" w:rsidRDefault="00FC374A">
      <w:r>
        <w:t xml:space="preserve">3. ÜRÜNÜN TEKNİK ÖZELLİKLERİ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köprülü</w:t>
      </w:r>
      <w:proofErr w:type="spellEnd"/>
      <w:r>
        <w:t xml:space="preserve"> tip </w:t>
      </w:r>
      <w:proofErr w:type="spellStart"/>
      <w:r>
        <w:t>asma</w:t>
      </w:r>
      <w:proofErr w:type="spellEnd"/>
      <w:r>
        <w:t xml:space="preserve"> </w:t>
      </w:r>
      <w:proofErr w:type="spellStart"/>
      <w:r>
        <w:t>kilit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Kilit</w:t>
      </w:r>
      <w:proofErr w:type="spellEnd"/>
      <w:r>
        <w:t xml:space="preserve"> </w:t>
      </w:r>
      <w:proofErr w:type="spellStart"/>
      <w:r>
        <w:t>gövdesi</w:t>
      </w:r>
      <w:proofErr w:type="spellEnd"/>
      <w:r>
        <w:t xml:space="preserve"> </w:t>
      </w:r>
      <w:proofErr w:type="spellStart"/>
      <w:r>
        <w:t>pirinç</w:t>
      </w:r>
      <w:proofErr w:type="spellEnd"/>
      <w:r>
        <w:t xml:space="preserve"> (brass) </w:t>
      </w:r>
      <w:proofErr w:type="spellStart"/>
      <w:r>
        <w:t>malzemeden</w:t>
      </w:r>
      <w:proofErr w:type="spellEnd"/>
      <w:r>
        <w:t xml:space="preserve"> </w:t>
      </w:r>
      <w:proofErr w:type="spellStart"/>
      <w:r>
        <w:t>imal</w:t>
      </w:r>
      <w:proofErr w:type="spellEnd"/>
      <w:r>
        <w:t xml:space="preserve"> </w:t>
      </w:r>
      <w:proofErr w:type="spellStart"/>
      <w:r>
        <w:t>edilmiş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Köprü</w:t>
      </w:r>
      <w:proofErr w:type="spellEnd"/>
      <w:r>
        <w:t xml:space="preserve"> (</w:t>
      </w:r>
      <w:proofErr w:type="spellStart"/>
      <w:r>
        <w:t>şakül</w:t>
      </w:r>
      <w:proofErr w:type="spellEnd"/>
      <w:r>
        <w:t xml:space="preserve">) </w:t>
      </w:r>
      <w:proofErr w:type="spellStart"/>
      <w:r>
        <w:t>kısmı</w:t>
      </w:r>
      <w:proofErr w:type="spellEnd"/>
      <w:r>
        <w:t xml:space="preserve"> </w:t>
      </w:r>
      <w:proofErr w:type="spellStart"/>
      <w:r>
        <w:t>sertleştirilmiş</w:t>
      </w:r>
      <w:proofErr w:type="spellEnd"/>
      <w:r>
        <w:t xml:space="preserve"> </w:t>
      </w:r>
      <w:proofErr w:type="spellStart"/>
      <w:r>
        <w:t>çelikten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Korozyona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ortam</w:t>
      </w:r>
      <w:proofErr w:type="spellEnd"/>
      <w:r>
        <w:t xml:space="preserve"> </w:t>
      </w:r>
      <w:proofErr w:type="spellStart"/>
      <w:r>
        <w:t>şartlarına</w:t>
      </w:r>
      <w:proofErr w:type="spellEnd"/>
      <w:r>
        <w:t xml:space="preserve"> </w:t>
      </w:r>
      <w:proofErr w:type="spellStart"/>
      <w:r>
        <w:t>dayanıklı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Anahtarlı</w:t>
      </w:r>
      <w:proofErr w:type="spellEnd"/>
      <w:r>
        <w:t xml:space="preserve"> </w:t>
      </w:r>
      <w:proofErr w:type="spellStart"/>
      <w:r>
        <w:t>sistemle</w:t>
      </w:r>
      <w:proofErr w:type="spellEnd"/>
      <w:r>
        <w:t xml:space="preserve"> </w:t>
      </w:r>
      <w:proofErr w:type="spellStart"/>
      <w:r>
        <w:t>çalışacaktır</w:t>
      </w:r>
      <w:proofErr w:type="spellEnd"/>
      <w:r>
        <w:t xml:space="preserve">. </w:t>
      </w:r>
      <w:proofErr w:type="spellStart"/>
      <w:r>
        <w:t>Kilit</w:t>
      </w:r>
      <w:proofErr w:type="spellEnd"/>
      <w:r>
        <w:t xml:space="preserve"> </w:t>
      </w:r>
      <w:proofErr w:type="spellStart"/>
      <w:r>
        <w:t>mekanizması</w:t>
      </w:r>
      <w:proofErr w:type="spellEnd"/>
      <w:r>
        <w:t xml:space="preserve"> </w:t>
      </w:r>
      <w:proofErr w:type="spellStart"/>
      <w:r>
        <w:t>sorunsuz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güvenli</w:t>
      </w:r>
      <w:proofErr w:type="spellEnd"/>
      <w:r>
        <w:t xml:space="preserve"> </w:t>
      </w:r>
      <w:proofErr w:type="spellStart"/>
      <w:r>
        <w:t>çalışacaktır</w:t>
      </w:r>
      <w:proofErr w:type="spellEnd"/>
      <w:r>
        <w:t>.</w:t>
      </w:r>
    </w:p>
    <w:p w:rsidR="00FC374A" w:rsidRDefault="00FC374A">
      <w:r>
        <w:t xml:space="preserve"> 4. ÖLÇÜ VE YAPI </w:t>
      </w:r>
      <w:proofErr w:type="spellStart"/>
      <w:r>
        <w:t>Köprü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standart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köprülü</w:t>
      </w:r>
      <w:proofErr w:type="spellEnd"/>
      <w:r>
        <w:t xml:space="preserve"> tip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Gövde</w:t>
      </w:r>
      <w:proofErr w:type="spellEnd"/>
      <w:r>
        <w:t xml:space="preserve"> </w:t>
      </w:r>
      <w:proofErr w:type="spellStart"/>
      <w:r>
        <w:t>darbelere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dayanıklı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>.</w:t>
      </w:r>
    </w:p>
    <w:p w:rsidR="00FC374A" w:rsidRDefault="00FC374A">
      <w:r>
        <w:t xml:space="preserve"> 5. STANDART VE UYGUNLUK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TSE </w:t>
      </w:r>
      <w:proofErr w:type="spellStart"/>
      <w:r>
        <w:t>standartlarına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üretici</w:t>
      </w:r>
      <w:proofErr w:type="spellEnd"/>
      <w:r>
        <w:t xml:space="preserve"> firma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bilgisi</w:t>
      </w:r>
      <w:proofErr w:type="spellEnd"/>
      <w:r>
        <w:t xml:space="preserve"> </w:t>
      </w:r>
      <w:proofErr w:type="spellStart"/>
      <w:r>
        <w:t>bulunacaktır</w:t>
      </w:r>
      <w:proofErr w:type="spellEnd"/>
      <w:r>
        <w:t xml:space="preserve">. </w:t>
      </w:r>
      <w:proofErr w:type="spellStart"/>
      <w:r>
        <w:t>İdare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gördüğünde</w:t>
      </w:r>
      <w:proofErr w:type="spellEnd"/>
      <w:r>
        <w:t xml:space="preserve"> </w:t>
      </w:r>
      <w:proofErr w:type="spellStart"/>
      <w:r>
        <w:t>uygunluk</w:t>
      </w:r>
      <w:proofErr w:type="spellEnd"/>
      <w:r>
        <w:t xml:space="preserve"> </w:t>
      </w:r>
      <w:proofErr w:type="spellStart"/>
      <w:r>
        <w:t>belgelerini</w:t>
      </w:r>
      <w:proofErr w:type="spellEnd"/>
      <w:r>
        <w:t xml:space="preserve"> </w:t>
      </w:r>
      <w:proofErr w:type="spellStart"/>
      <w:r>
        <w:t>talep</w:t>
      </w:r>
      <w:proofErr w:type="spellEnd"/>
      <w:r>
        <w:t xml:space="preserve"> </w:t>
      </w:r>
      <w:proofErr w:type="spellStart"/>
      <w:r>
        <w:t>edebilir</w:t>
      </w:r>
      <w:proofErr w:type="spellEnd"/>
      <w:r>
        <w:t xml:space="preserve">. </w:t>
      </w:r>
    </w:p>
    <w:p w:rsidR="00FC374A" w:rsidRDefault="00FC374A">
      <w:r>
        <w:t xml:space="preserve">6. AMBALAJ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orijinal</w:t>
      </w:r>
      <w:proofErr w:type="spellEnd"/>
      <w:r>
        <w:t xml:space="preserve"> </w:t>
      </w:r>
      <w:proofErr w:type="spellStart"/>
      <w:r>
        <w:t>ambalajında</w:t>
      </w:r>
      <w:proofErr w:type="spellEnd"/>
      <w:r>
        <w:t xml:space="preserve">, </w:t>
      </w:r>
      <w:proofErr w:type="spellStart"/>
      <w:r>
        <w:t>hasarsız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temiz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edilecektir</w:t>
      </w:r>
      <w:proofErr w:type="spellEnd"/>
      <w:r>
        <w:t xml:space="preserve">. </w:t>
      </w:r>
      <w:proofErr w:type="spellStart"/>
      <w:r>
        <w:t>Ambalaj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alacaktır</w:t>
      </w:r>
      <w:proofErr w:type="spellEnd"/>
      <w:r>
        <w:t>.</w:t>
      </w:r>
    </w:p>
    <w:p w:rsidR="00FC374A" w:rsidRDefault="00FC374A">
      <w:r>
        <w:t xml:space="preserve"> 7. TAŞIMA – YÜKLEME – BOŞALTMA – İSTİFLEME – YERLEŞTİRME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firmaya</w:t>
      </w:r>
      <w:proofErr w:type="spellEnd"/>
      <w:r>
        <w:t xml:space="preserve"> </w:t>
      </w:r>
      <w:proofErr w:type="spellStart"/>
      <w:r>
        <w:t>aittir</w:t>
      </w:r>
      <w:proofErr w:type="spellEnd"/>
      <w:r>
        <w:t xml:space="preserve">. Bu </w:t>
      </w:r>
      <w:proofErr w:type="spellStart"/>
      <w:r>
        <w:t>işlemler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bedel</w:t>
      </w:r>
      <w:proofErr w:type="spellEnd"/>
      <w:r>
        <w:t xml:space="preserve"> </w:t>
      </w:r>
      <w:proofErr w:type="spellStart"/>
      <w:r>
        <w:t>ödenmeyecek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giderler</w:t>
      </w:r>
      <w:proofErr w:type="spellEnd"/>
      <w:r>
        <w:t xml:space="preserve"> </w:t>
      </w:r>
      <w:proofErr w:type="spellStart"/>
      <w:r>
        <w:t>teklif</w:t>
      </w:r>
      <w:proofErr w:type="spellEnd"/>
      <w:r>
        <w:t xml:space="preserve"> </w:t>
      </w:r>
      <w:proofErr w:type="spellStart"/>
      <w:r>
        <w:t>fiyatına</w:t>
      </w:r>
      <w:proofErr w:type="spellEnd"/>
      <w:r>
        <w:t xml:space="preserve"> </w:t>
      </w:r>
      <w:proofErr w:type="spellStart"/>
      <w:r>
        <w:t>dahildir</w:t>
      </w:r>
      <w:proofErr w:type="spellEnd"/>
      <w:r>
        <w:t xml:space="preserve">. </w:t>
      </w:r>
      <w:proofErr w:type="spellStart"/>
      <w:r>
        <w:t>Taşıma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oluşabilecek</w:t>
      </w:r>
      <w:proofErr w:type="spellEnd"/>
      <w:r>
        <w:t xml:space="preserve"> her </w:t>
      </w:r>
      <w:proofErr w:type="spellStart"/>
      <w:r>
        <w:t>türlü</w:t>
      </w:r>
      <w:proofErr w:type="spellEnd"/>
      <w:r>
        <w:t xml:space="preserve"> </w:t>
      </w:r>
      <w:proofErr w:type="spellStart"/>
      <w:r>
        <w:t>hasar</w:t>
      </w:r>
      <w:proofErr w:type="spellEnd"/>
      <w:r>
        <w:t xml:space="preserve">, </w:t>
      </w:r>
      <w:proofErr w:type="spellStart"/>
      <w:r>
        <w:t>kayıp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zayiat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sorumluluğundadır</w:t>
      </w:r>
      <w:proofErr w:type="spellEnd"/>
      <w:r>
        <w:t xml:space="preserve">. 8. TESLİM VE KABUL </w:t>
      </w:r>
      <w:proofErr w:type="spellStart"/>
      <w:r>
        <w:t>Teslimatlar</w:t>
      </w:r>
      <w:proofErr w:type="spellEnd"/>
      <w:r>
        <w:t xml:space="preserve"> </w:t>
      </w:r>
      <w:proofErr w:type="spellStart"/>
      <w:r>
        <w:t>idarenin</w:t>
      </w:r>
      <w:proofErr w:type="spellEnd"/>
      <w:r>
        <w:t xml:space="preserve"> </w:t>
      </w:r>
      <w:proofErr w:type="spellStart"/>
      <w:r>
        <w:t>belirlediği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Muayene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mevzuata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Şartnameye</w:t>
      </w:r>
      <w:proofErr w:type="spellEnd"/>
      <w:r>
        <w:t xml:space="preserve"> </w:t>
      </w:r>
      <w:proofErr w:type="spellStart"/>
      <w:r>
        <w:t>aykırı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değiştirilecektir</w:t>
      </w:r>
      <w:proofErr w:type="spellEnd"/>
      <w:r>
        <w:t xml:space="preserve">. </w:t>
      </w:r>
    </w:p>
    <w:p w:rsidR="00FC374A" w:rsidRDefault="00FC374A">
      <w:r>
        <w:t xml:space="preserve">9. CEZAİ HÜKÜMLER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sözleşme</w:t>
      </w:r>
      <w:proofErr w:type="spellEnd"/>
      <w:r>
        <w:t xml:space="preserve"> </w:t>
      </w:r>
      <w:proofErr w:type="spellStart"/>
      <w:r>
        <w:t>hükümlerine</w:t>
      </w:r>
      <w:proofErr w:type="spellEnd"/>
      <w:r>
        <w:t xml:space="preserve"> </w:t>
      </w:r>
      <w:proofErr w:type="spellStart"/>
      <w:r>
        <w:t>aykırılık</w:t>
      </w:r>
      <w:proofErr w:type="spellEnd"/>
      <w:r>
        <w:t xml:space="preserve"> </w:t>
      </w:r>
      <w:proofErr w:type="spellStart"/>
      <w:r>
        <w:t>halinde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  <w:proofErr w:type="spellStart"/>
      <w:r>
        <w:t>uygulanır</w:t>
      </w:r>
      <w:proofErr w:type="spellEnd"/>
      <w:r>
        <w:t xml:space="preserve">. </w:t>
      </w:r>
    </w:p>
    <w:p w:rsidR="00FC374A" w:rsidRDefault="00FC374A">
      <w:r>
        <w:t xml:space="preserve">10. YÜRÜRLÜK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ihale</w:t>
      </w:r>
      <w:proofErr w:type="spellEnd"/>
      <w:r>
        <w:t xml:space="preserve"> </w:t>
      </w:r>
      <w:proofErr w:type="spellStart"/>
      <w:r>
        <w:t>dokümanının</w:t>
      </w:r>
      <w:proofErr w:type="spellEnd"/>
      <w:r>
        <w:t xml:space="preserve"> </w:t>
      </w:r>
      <w:proofErr w:type="spellStart"/>
      <w:r>
        <w:t>ayrılmaz</w:t>
      </w:r>
      <w:proofErr w:type="spellEnd"/>
      <w:r>
        <w:t xml:space="preserve"> </w:t>
      </w:r>
      <w:proofErr w:type="spellStart"/>
      <w:r>
        <w:t>parçasıdır</w:t>
      </w:r>
      <w:proofErr w:type="spellEnd"/>
      <w:r>
        <w:t xml:space="preserve">. </w:t>
      </w:r>
    </w:p>
    <w:p w:rsidR="00FC374A" w:rsidRDefault="00FC374A">
      <w:r>
        <w:t xml:space="preserve">EK-1: MALZEME TALEP LİSTESİ YAZIM ŞEKLİ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Köprülü</w:t>
      </w:r>
      <w:proofErr w:type="spellEnd"/>
      <w:r>
        <w:t xml:space="preserve"> </w:t>
      </w:r>
      <w:proofErr w:type="spellStart"/>
      <w:r>
        <w:t>Asma</w:t>
      </w:r>
      <w:proofErr w:type="spellEnd"/>
      <w:r>
        <w:t xml:space="preserve"> </w:t>
      </w:r>
      <w:proofErr w:type="spellStart"/>
      <w:r>
        <w:t>Kilit</w:t>
      </w:r>
      <w:proofErr w:type="spellEnd"/>
      <w:r>
        <w:t xml:space="preserve">, </w:t>
      </w:r>
      <w:proofErr w:type="spellStart"/>
      <w:r>
        <w:t>Pirinç</w:t>
      </w:r>
      <w:proofErr w:type="spellEnd"/>
      <w:r>
        <w:t xml:space="preserve"> </w:t>
      </w:r>
      <w:proofErr w:type="spellStart"/>
      <w:r>
        <w:t>Gövdeli</w:t>
      </w:r>
      <w:proofErr w:type="spellEnd"/>
      <w:r>
        <w:t xml:space="preserve">, </w:t>
      </w:r>
      <w:proofErr w:type="spellStart"/>
      <w:r>
        <w:t>Anahtarlı</w:t>
      </w:r>
      <w:proofErr w:type="spellEnd"/>
    </w:p>
    <w:p w:rsidR="00FC374A" w:rsidRDefault="00FC374A"/>
    <w:p w:rsidR="00FC374A" w:rsidRDefault="00FC374A"/>
    <w:p w:rsidR="00FC374A" w:rsidRPr="007577FF" w:rsidRDefault="00FC374A">
      <w:pPr>
        <w:rPr>
          <w:b/>
          <w:color w:val="4F81BD" w:themeColor="accent1"/>
        </w:rPr>
      </w:pPr>
      <w:bookmarkStart w:id="0" w:name="_GoBack"/>
      <w:r w:rsidRPr="007577FF">
        <w:rPr>
          <w:b/>
          <w:color w:val="4F81BD" w:themeColor="accent1"/>
        </w:rPr>
        <w:lastRenderedPageBreak/>
        <w:t xml:space="preserve">UZUN KÖRÜKLÜ LAVABO SİFONU TEKNİK ŞARTNAME (Q32 – </w:t>
      </w:r>
      <w:proofErr w:type="spellStart"/>
      <w:r w:rsidRPr="007577FF">
        <w:rPr>
          <w:b/>
          <w:color w:val="4F81BD" w:themeColor="accent1"/>
        </w:rPr>
        <w:t>Esnek</w:t>
      </w:r>
      <w:proofErr w:type="spellEnd"/>
      <w:r w:rsidRPr="007577FF">
        <w:rPr>
          <w:b/>
          <w:color w:val="4F81BD" w:themeColor="accent1"/>
        </w:rPr>
        <w:t xml:space="preserve"> Tip) </w:t>
      </w:r>
    </w:p>
    <w:bookmarkEnd w:id="0"/>
    <w:p w:rsidR="00FC374A" w:rsidRDefault="00FC374A">
      <w:r>
        <w:t xml:space="preserve">1. KONU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şartnamenin</w:t>
      </w:r>
      <w:proofErr w:type="spellEnd"/>
      <w:r>
        <w:t xml:space="preserve"> </w:t>
      </w:r>
      <w:proofErr w:type="spellStart"/>
      <w:r>
        <w:t>konusu</w:t>
      </w:r>
      <w:proofErr w:type="spellEnd"/>
      <w:r>
        <w:t xml:space="preserve">;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kurum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kuruluşlarının</w:t>
      </w:r>
      <w:proofErr w:type="spellEnd"/>
      <w:r>
        <w:t xml:space="preserve"> lavabo </w:t>
      </w:r>
      <w:proofErr w:type="spellStart"/>
      <w:r>
        <w:t>tesisatlarında</w:t>
      </w:r>
      <w:proofErr w:type="spellEnd"/>
      <w:r>
        <w:t xml:space="preserve"> </w:t>
      </w:r>
      <w:proofErr w:type="spellStart"/>
      <w:r>
        <w:t>kullanılmak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körüklü</w:t>
      </w:r>
      <w:proofErr w:type="spellEnd"/>
      <w:r>
        <w:t xml:space="preserve"> lavabo </w:t>
      </w:r>
      <w:proofErr w:type="spellStart"/>
      <w:r>
        <w:t>sifonunun</w:t>
      </w:r>
      <w:proofErr w:type="spellEnd"/>
      <w:r>
        <w:t xml:space="preserve">;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,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firmaya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temin</w:t>
      </w:r>
      <w:proofErr w:type="spellEnd"/>
      <w:r>
        <w:t xml:space="preserve"> </w:t>
      </w:r>
      <w:proofErr w:type="spellStart"/>
      <w:r>
        <w:t>edilmesine</w:t>
      </w:r>
      <w:proofErr w:type="spellEnd"/>
      <w:r>
        <w:t xml:space="preserve"> </w:t>
      </w:r>
      <w:proofErr w:type="spellStart"/>
      <w:r>
        <w:t>ilişkin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idari</w:t>
      </w:r>
      <w:proofErr w:type="spellEnd"/>
      <w:r>
        <w:t xml:space="preserve"> </w:t>
      </w:r>
      <w:proofErr w:type="spellStart"/>
      <w:r>
        <w:t>esasların</w:t>
      </w:r>
      <w:proofErr w:type="spellEnd"/>
      <w:r>
        <w:t xml:space="preserve"> </w:t>
      </w:r>
      <w:proofErr w:type="spellStart"/>
      <w:r>
        <w:t>belirlenmesidir</w:t>
      </w:r>
      <w:proofErr w:type="spellEnd"/>
      <w:r>
        <w:t>.</w:t>
      </w:r>
    </w:p>
    <w:p w:rsidR="00FC374A" w:rsidRDefault="00FC374A">
      <w:r>
        <w:t xml:space="preserve"> 2. DAYANAK 4734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Mal </w:t>
      </w:r>
      <w:proofErr w:type="spellStart"/>
      <w:r>
        <w:t>Alımları</w:t>
      </w:r>
      <w:proofErr w:type="spellEnd"/>
      <w:r>
        <w:t xml:space="preserve">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Yönetmeliği</w:t>
      </w:r>
      <w:proofErr w:type="spellEnd"/>
      <w:r>
        <w:t xml:space="preserve"> 6331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İş</w:t>
      </w:r>
      <w:proofErr w:type="spellEnd"/>
      <w:r>
        <w:t xml:space="preserve"> </w:t>
      </w:r>
      <w:proofErr w:type="spellStart"/>
      <w:r>
        <w:t>Sağlığı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Güvenliği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İlgili</w:t>
      </w:r>
      <w:proofErr w:type="spellEnd"/>
      <w:r>
        <w:t xml:space="preserve"> TSE </w:t>
      </w:r>
      <w:proofErr w:type="spellStart"/>
      <w:r>
        <w:t>ve</w:t>
      </w:r>
      <w:proofErr w:type="spellEnd"/>
      <w:r>
        <w:t xml:space="preserve"> </w:t>
      </w:r>
      <w:proofErr w:type="spellStart"/>
      <w:r>
        <w:t>yürürlükteki</w:t>
      </w:r>
      <w:proofErr w:type="spellEnd"/>
      <w:r>
        <w:t xml:space="preserve"> </w:t>
      </w:r>
      <w:proofErr w:type="spellStart"/>
      <w:r>
        <w:t>mevzuat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</w:p>
    <w:p w:rsidR="00FC374A" w:rsidRDefault="00FC374A">
      <w:r>
        <w:t xml:space="preserve">3. ÜRÜNÜN TEKNİK ÖZELLİKLERİ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körüklü</w:t>
      </w:r>
      <w:proofErr w:type="spellEnd"/>
      <w:r>
        <w:t xml:space="preserve"> (</w:t>
      </w:r>
      <w:proofErr w:type="spellStart"/>
      <w:r>
        <w:t>esnek</w:t>
      </w:r>
      <w:proofErr w:type="spellEnd"/>
      <w:r>
        <w:t xml:space="preserve">) tip lavabo </w:t>
      </w:r>
      <w:proofErr w:type="spellStart"/>
      <w:r>
        <w:t>sifonu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Lavabo </w:t>
      </w:r>
      <w:proofErr w:type="spellStart"/>
      <w:r>
        <w:t>atık</w:t>
      </w:r>
      <w:proofErr w:type="spellEnd"/>
      <w:r>
        <w:t xml:space="preserve"> </w:t>
      </w:r>
      <w:proofErr w:type="spellStart"/>
      <w:r>
        <w:t>sularının</w:t>
      </w:r>
      <w:proofErr w:type="spellEnd"/>
      <w:r>
        <w:t xml:space="preserve"> </w:t>
      </w:r>
      <w:proofErr w:type="spellStart"/>
      <w:r>
        <w:t>tahliyesi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kullanılacaktır</w:t>
      </w:r>
      <w:proofErr w:type="spellEnd"/>
      <w:r>
        <w:t xml:space="preserve">. </w:t>
      </w:r>
      <w:proofErr w:type="spellStart"/>
      <w:r>
        <w:t>Gaz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basınçlı</w:t>
      </w:r>
      <w:proofErr w:type="spellEnd"/>
      <w:r>
        <w:t xml:space="preserve"> </w:t>
      </w:r>
      <w:proofErr w:type="spellStart"/>
      <w:r>
        <w:t>hatlarda</w:t>
      </w:r>
      <w:proofErr w:type="spellEnd"/>
      <w:r>
        <w:t xml:space="preserve"> </w:t>
      </w:r>
      <w:proofErr w:type="spellStart"/>
      <w:r>
        <w:t>kesinlikle</w:t>
      </w:r>
      <w:proofErr w:type="spellEnd"/>
      <w:r>
        <w:t xml:space="preserve"> </w:t>
      </w:r>
      <w:proofErr w:type="spellStart"/>
      <w:r>
        <w:t>kullanılmayacaktır</w:t>
      </w:r>
      <w:proofErr w:type="spellEnd"/>
      <w:r>
        <w:t xml:space="preserve">. Koku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dönüşünü</w:t>
      </w:r>
      <w:proofErr w:type="spellEnd"/>
      <w:r>
        <w:t xml:space="preserve"> </w:t>
      </w:r>
      <w:proofErr w:type="spellStart"/>
      <w:r>
        <w:t>önleyici</w:t>
      </w:r>
      <w:proofErr w:type="spellEnd"/>
      <w:r>
        <w:t xml:space="preserve"> </w:t>
      </w:r>
      <w:proofErr w:type="spellStart"/>
      <w:r>
        <w:t>yapıda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Esnek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sayesinde</w:t>
      </w:r>
      <w:proofErr w:type="spellEnd"/>
      <w:r>
        <w:t xml:space="preserve"> </w:t>
      </w:r>
      <w:proofErr w:type="spellStart"/>
      <w:r>
        <w:t>montaj</w:t>
      </w:r>
      <w:proofErr w:type="spellEnd"/>
      <w:r>
        <w:t xml:space="preserve"> </w:t>
      </w:r>
      <w:proofErr w:type="spellStart"/>
      <w:r>
        <w:t>kolaylığı</w:t>
      </w:r>
      <w:proofErr w:type="spellEnd"/>
      <w:r>
        <w:t xml:space="preserve"> </w:t>
      </w:r>
      <w:proofErr w:type="spellStart"/>
      <w:r>
        <w:t>sağlayacaktır</w:t>
      </w:r>
      <w:proofErr w:type="spellEnd"/>
      <w:r>
        <w:t xml:space="preserve">. </w:t>
      </w:r>
      <w:proofErr w:type="spellStart"/>
      <w:r>
        <w:t>Darbelere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çatlamaya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dayanıklı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</w:p>
    <w:p w:rsidR="00FC374A" w:rsidRDefault="00FC374A">
      <w:r>
        <w:t xml:space="preserve">4. MALZEME VE YAPI </w:t>
      </w:r>
      <w:proofErr w:type="spellStart"/>
      <w:r>
        <w:t>Sifon</w:t>
      </w:r>
      <w:proofErr w:type="spellEnd"/>
      <w:r>
        <w:t xml:space="preserve"> </w:t>
      </w:r>
      <w:proofErr w:type="spellStart"/>
      <w:r>
        <w:t>gövdesi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dayanımlı</w:t>
      </w:r>
      <w:proofErr w:type="spellEnd"/>
      <w:r>
        <w:t xml:space="preserve"> </w:t>
      </w:r>
      <w:proofErr w:type="spellStart"/>
      <w:r>
        <w:t>plastik</w:t>
      </w:r>
      <w:proofErr w:type="spellEnd"/>
      <w:r>
        <w:t xml:space="preserve"> (PP/PVC) </w:t>
      </w:r>
      <w:proofErr w:type="spellStart"/>
      <w:r>
        <w:t>malzemeden</w:t>
      </w:r>
      <w:proofErr w:type="spellEnd"/>
      <w:r>
        <w:t xml:space="preserve"> </w:t>
      </w:r>
      <w:proofErr w:type="spellStart"/>
      <w:r>
        <w:t>imal</w:t>
      </w:r>
      <w:proofErr w:type="spellEnd"/>
      <w:r>
        <w:t xml:space="preserve"> </w:t>
      </w:r>
      <w:proofErr w:type="spellStart"/>
      <w:r>
        <w:t>edilmiş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Lavabo </w:t>
      </w:r>
      <w:proofErr w:type="spellStart"/>
      <w:r>
        <w:t>bağlantı</w:t>
      </w:r>
      <w:proofErr w:type="spellEnd"/>
      <w:r>
        <w:t xml:space="preserve"> </w:t>
      </w:r>
      <w:proofErr w:type="spellStart"/>
      <w:r>
        <w:t>kısmı</w:t>
      </w:r>
      <w:proofErr w:type="spellEnd"/>
      <w:r>
        <w:t xml:space="preserve"> metal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krom</w:t>
      </w:r>
      <w:proofErr w:type="spellEnd"/>
      <w:r>
        <w:t xml:space="preserve"> </w:t>
      </w:r>
      <w:proofErr w:type="spellStart"/>
      <w:r>
        <w:t>kaplı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Sızdırmazlık</w:t>
      </w:r>
      <w:proofErr w:type="spellEnd"/>
      <w:r>
        <w:t xml:space="preserve"> </w:t>
      </w:r>
      <w:proofErr w:type="spellStart"/>
      <w:r>
        <w:t>elemanları</w:t>
      </w:r>
      <w:proofErr w:type="spellEnd"/>
      <w:r>
        <w:t xml:space="preserve"> tam </w:t>
      </w:r>
      <w:proofErr w:type="spellStart"/>
      <w:r>
        <w:t>ve</w:t>
      </w:r>
      <w:proofErr w:type="spellEnd"/>
      <w:r>
        <w:t xml:space="preserve"> </w:t>
      </w:r>
      <w:proofErr w:type="spellStart"/>
      <w:r>
        <w:t>eksiksiz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>.</w:t>
      </w:r>
    </w:p>
    <w:p w:rsidR="00FC374A" w:rsidRDefault="00FC374A">
      <w:r>
        <w:t xml:space="preserve"> 5. ÖLÇÜ VE UYUMLULUK </w:t>
      </w:r>
      <w:proofErr w:type="spellStart"/>
      <w:r>
        <w:t>Standart</w:t>
      </w:r>
      <w:proofErr w:type="spellEnd"/>
      <w:r>
        <w:t xml:space="preserve"> lavabo </w:t>
      </w:r>
      <w:proofErr w:type="spellStart"/>
      <w:r>
        <w:t>çıkış</w:t>
      </w:r>
      <w:proofErr w:type="spellEnd"/>
      <w:r>
        <w:t xml:space="preserve"> </w:t>
      </w:r>
      <w:proofErr w:type="spellStart"/>
      <w:r>
        <w:t>ölçüsü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Q32 (32 mm) </w:t>
      </w:r>
      <w:proofErr w:type="spellStart"/>
      <w:r>
        <w:t>ile</w:t>
      </w:r>
      <w:proofErr w:type="spellEnd"/>
      <w:r>
        <w:t xml:space="preserve"> </w:t>
      </w:r>
      <w:proofErr w:type="spellStart"/>
      <w:r>
        <w:t>uyumlu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Standart</w:t>
      </w:r>
      <w:proofErr w:type="spellEnd"/>
      <w:r>
        <w:t xml:space="preserve"> </w:t>
      </w:r>
      <w:proofErr w:type="spellStart"/>
      <w:r>
        <w:t>pis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tesisatlarına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</w:p>
    <w:p w:rsidR="00FC374A" w:rsidRDefault="00FC374A">
      <w:r>
        <w:t xml:space="preserve">6. STANDART VE BELGELER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TSE </w:t>
      </w:r>
      <w:proofErr w:type="spellStart"/>
      <w:r>
        <w:t>standartlarına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 xml:space="preserve">.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üretici</w:t>
      </w:r>
      <w:proofErr w:type="spellEnd"/>
      <w:r>
        <w:t xml:space="preserve"> firma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bilgisi</w:t>
      </w:r>
      <w:proofErr w:type="spellEnd"/>
      <w:r>
        <w:t xml:space="preserve"> </w:t>
      </w:r>
      <w:proofErr w:type="spellStart"/>
      <w:r>
        <w:t>bulunacaktır</w:t>
      </w:r>
      <w:proofErr w:type="spellEnd"/>
      <w:r>
        <w:t xml:space="preserve">. </w:t>
      </w:r>
      <w:proofErr w:type="spellStart"/>
      <w:r>
        <w:t>İdare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gördüğünde</w:t>
      </w:r>
      <w:proofErr w:type="spellEnd"/>
      <w:r>
        <w:t xml:space="preserve"> </w:t>
      </w:r>
      <w:proofErr w:type="spellStart"/>
      <w:r>
        <w:t>uygunluk</w:t>
      </w:r>
      <w:proofErr w:type="spellEnd"/>
      <w:r>
        <w:t xml:space="preserve"> </w:t>
      </w:r>
      <w:proofErr w:type="spellStart"/>
      <w:r>
        <w:t>belgelerini</w:t>
      </w:r>
      <w:proofErr w:type="spellEnd"/>
      <w:r>
        <w:t xml:space="preserve"> </w:t>
      </w:r>
      <w:proofErr w:type="spellStart"/>
      <w:r>
        <w:t>talep</w:t>
      </w:r>
      <w:proofErr w:type="spellEnd"/>
      <w:r>
        <w:t xml:space="preserve"> </w:t>
      </w:r>
      <w:proofErr w:type="spellStart"/>
      <w:r>
        <w:t>edebilir</w:t>
      </w:r>
      <w:proofErr w:type="spellEnd"/>
      <w:r>
        <w:t xml:space="preserve">. </w:t>
      </w:r>
    </w:p>
    <w:p w:rsidR="00FC374A" w:rsidRDefault="00FC374A">
      <w:r>
        <w:t xml:space="preserve">7. AMBALAJ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orijinal</w:t>
      </w:r>
      <w:proofErr w:type="spellEnd"/>
      <w:r>
        <w:t xml:space="preserve"> </w:t>
      </w:r>
      <w:proofErr w:type="spellStart"/>
      <w:r>
        <w:t>ambalajında</w:t>
      </w:r>
      <w:proofErr w:type="spellEnd"/>
      <w:r>
        <w:t xml:space="preserve">, </w:t>
      </w:r>
      <w:proofErr w:type="spellStart"/>
      <w:r>
        <w:t>hasarsız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temiz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edilecektir</w:t>
      </w:r>
      <w:proofErr w:type="spellEnd"/>
      <w:r>
        <w:t xml:space="preserve">. </w:t>
      </w:r>
    </w:p>
    <w:p w:rsidR="00FC374A" w:rsidRDefault="00FC374A">
      <w:r>
        <w:t xml:space="preserve">8. TAŞIMA – YÜKLEME – BOŞALTMA – İSTİFLEME – YERLEŞTİRME </w:t>
      </w:r>
      <w:proofErr w:type="spellStart"/>
      <w:r>
        <w:t>Taşıma</w:t>
      </w:r>
      <w:proofErr w:type="spellEnd"/>
      <w:r>
        <w:t xml:space="preserve">, </w:t>
      </w:r>
      <w:proofErr w:type="spellStart"/>
      <w:r>
        <w:t>yükleme</w:t>
      </w:r>
      <w:proofErr w:type="spellEnd"/>
      <w:r>
        <w:t xml:space="preserve">, </w:t>
      </w:r>
      <w:proofErr w:type="spellStart"/>
      <w:r>
        <w:t>boşaltma</w:t>
      </w:r>
      <w:proofErr w:type="spellEnd"/>
      <w:r>
        <w:t xml:space="preserve">, </w:t>
      </w:r>
      <w:proofErr w:type="spellStart"/>
      <w:r>
        <w:t>istifleme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yerleştirme</w:t>
      </w:r>
      <w:proofErr w:type="spellEnd"/>
      <w:r>
        <w:t xml:space="preserve"> </w:t>
      </w:r>
      <w:proofErr w:type="spellStart"/>
      <w:r>
        <w:t>işlemlerinin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firmaya</w:t>
      </w:r>
      <w:proofErr w:type="spellEnd"/>
      <w:r>
        <w:t xml:space="preserve"> </w:t>
      </w:r>
      <w:proofErr w:type="spellStart"/>
      <w:r>
        <w:t>aittir</w:t>
      </w:r>
      <w:proofErr w:type="spellEnd"/>
      <w:r>
        <w:t xml:space="preserve">. Bu </w:t>
      </w:r>
      <w:proofErr w:type="spellStart"/>
      <w:r>
        <w:t>işlemler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bedel</w:t>
      </w:r>
      <w:proofErr w:type="spellEnd"/>
      <w:r>
        <w:t xml:space="preserve"> </w:t>
      </w:r>
      <w:proofErr w:type="spellStart"/>
      <w:r>
        <w:t>ödenmeyecek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giderler</w:t>
      </w:r>
      <w:proofErr w:type="spellEnd"/>
      <w:r>
        <w:t xml:space="preserve"> </w:t>
      </w:r>
      <w:proofErr w:type="spellStart"/>
      <w:r>
        <w:t>teklif</w:t>
      </w:r>
      <w:proofErr w:type="spellEnd"/>
      <w:r>
        <w:t xml:space="preserve"> </w:t>
      </w:r>
      <w:proofErr w:type="spellStart"/>
      <w:r>
        <w:t>fiyatına</w:t>
      </w:r>
      <w:proofErr w:type="spellEnd"/>
      <w:r>
        <w:t xml:space="preserve"> </w:t>
      </w:r>
      <w:proofErr w:type="spellStart"/>
      <w:r>
        <w:t>dahildir</w:t>
      </w:r>
      <w:proofErr w:type="spellEnd"/>
      <w:r>
        <w:t xml:space="preserve">. </w:t>
      </w:r>
      <w:proofErr w:type="spellStart"/>
      <w:r>
        <w:t>Taşıma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oluşabilecek</w:t>
      </w:r>
      <w:proofErr w:type="spellEnd"/>
      <w:r>
        <w:t xml:space="preserve"> her </w:t>
      </w:r>
      <w:proofErr w:type="spellStart"/>
      <w:r>
        <w:t>türlü</w:t>
      </w:r>
      <w:proofErr w:type="spellEnd"/>
      <w:r>
        <w:t xml:space="preserve"> </w:t>
      </w:r>
      <w:proofErr w:type="spellStart"/>
      <w:r>
        <w:t>hasar</w:t>
      </w:r>
      <w:proofErr w:type="spellEnd"/>
      <w:r>
        <w:t xml:space="preserve">, </w:t>
      </w:r>
      <w:proofErr w:type="spellStart"/>
      <w:r>
        <w:t>kayıp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zayiat</w:t>
      </w:r>
      <w:proofErr w:type="spellEnd"/>
      <w:r>
        <w:t xml:space="preserve"> </w:t>
      </w:r>
      <w:proofErr w:type="spellStart"/>
      <w:r>
        <w:t>yüklenici</w:t>
      </w:r>
      <w:proofErr w:type="spellEnd"/>
      <w:r>
        <w:t xml:space="preserve"> </w:t>
      </w:r>
      <w:proofErr w:type="spellStart"/>
      <w:r>
        <w:t>sorumluluğundadır</w:t>
      </w:r>
      <w:proofErr w:type="spellEnd"/>
      <w:r>
        <w:t xml:space="preserve">. 9. TESLİM VE KABUL </w:t>
      </w:r>
      <w:proofErr w:type="spellStart"/>
      <w:r>
        <w:t>Teslimatlar</w:t>
      </w:r>
      <w:proofErr w:type="spellEnd"/>
      <w:r>
        <w:t xml:space="preserve"> </w:t>
      </w:r>
      <w:proofErr w:type="spellStart"/>
      <w:r>
        <w:t>idarenin</w:t>
      </w:r>
      <w:proofErr w:type="spellEnd"/>
      <w:r>
        <w:t xml:space="preserve"> </w:t>
      </w:r>
      <w:proofErr w:type="spellStart"/>
      <w:r>
        <w:t>belirlediği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Muayene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mevzuata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 xml:space="preserve">. </w:t>
      </w:r>
      <w:proofErr w:type="spellStart"/>
      <w:r>
        <w:t>Şartnameye</w:t>
      </w:r>
      <w:proofErr w:type="spellEnd"/>
      <w:r>
        <w:t xml:space="preserve"> </w:t>
      </w:r>
      <w:proofErr w:type="spellStart"/>
      <w:r>
        <w:t>aykırı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değiştirilecektir</w:t>
      </w:r>
      <w:proofErr w:type="spellEnd"/>
      <w:r>
        <w:t xml:space="preserve">. </w:t>
      </w:r>
    </w:p>
    <w:p w:rsidR="00FC374A" w:rsidRDefault="00FC374A">
      <w:r>
        <w:t xml:space="preserve">10. CEZAİ HÜKÜMLER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sözleşme</w:t>
      </w:r>
      <w:proofErr w:type="spellEnd"/>
      <w:r>
        <w:t xml:space="preserve"> </w:t>
      </w:r>
      <w:proofErr w:type="spellStart"/>
      <w:r>
        <w:t>hükümlerine</w:t>
      </w:r>
      <w:proofErr w:type="spellEnd"/>
      <w:r>
        <w:t xml:space="preserve"> </w:t>
      </w:r>
      <w:proofErr w:type="spellStart"/>
      <w:r>
        <w:t>aykırılık</w:t>
      </w:r>
      <w:proofErr w:type="spellEnd"/>
      <w:r>
        <w:t xml:space="preserve"> </w:t>
      </w:r>
      <w:proofErr w:type="spellStart"/>
      <w:r>
        <w:t>halinde</w:t>
      </w:r>
      <w:proofErr w:type="spellEnd"/>
      <w:r>
        <w:t xml:space="preserve"> 4735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İhale</w:t>
      </w:r>
      <w:proofErr w:type="spellEnd"/>
      <w:r>
        <w:t xml:space="preserve"> </w:t>
      </w:r>
      <w:proofErr w:type="spellStart"/>
      <w:r>
        <w:t>Sözleşmeleri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  <w:proofErr w:type="spellStart"/>
      <w:r>
        <w:t>uygulanır</w:t>
      </w:r>
      <w:proofErr w:type="spellEnd"/>
      <w:r>
        <w:t>.</w:t>
      </w:r>
    </w:p>
    <w:p w:rsidR="00FC374A" w:rsidRDefault="00FC374A">
      <w:r>
        <w:t xml:space="preserve"> 11. YÜRÜRLÜK Bu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şartname</w:t>
      </w:r>
      <w:proofErr w:type="spellEnd"/>
      <w:r>
        <w:t xml:space="preserve"> </w:t>
      </w:r>
      <w:proofErr w:type="spellStart"/>
      <w:r>
        <w:t>ihale</w:t>
      </w:r>
      <w:proofErr w:type="spellEnd"/>
      <w:r>
        <w:t xml:space="preserve"> </w:t>
      </w:r>
      <w:proofErr w:type="spellStart"/>
      <w:r>
        <w:t>dokümanının</w:t>
      </w:r>
      <w:proofErr w:type="spellEnd"/>
      <w:r>
        <w:t xml:space="preserve"> </w:t>
      </w:r>
      <w:proofErr w:type="spellStart"/>
      <w:r>
        <w:t>ayrılmaz</w:t>
      </w:r>
      <w:proofErr w:type="spellEnd"/>
      <w:r>
        <w:t xml:space="preserve"> </w:t>
      </w:r>
      <w:proofErr w:type="spellStart"/>
      <w:r>
        <w:t>parçasıdır</w:t>
      </w:r>
      <w:proofErr w:type="spellEnd"/>
      <w:r>
        <w:t xml:space="preserve">. </w:t>
      </w:r>
    </w:p>
    <w:p w:rsidR="00FC374A" w:rsidRDefault="00FC374A">
      <w:r>
        <w:t xml:space="preserve">EK-1: MALZEME TALEP LİSTESİ YAZIM ŞEKLİ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Körüklü</w:t>
      </w:r>
      <w:proofErr w:type="spellEnd"/>
      <w:r>
        <w:t xml:space="preserve"> Lavabo </w:t>
      </w:r>
      <w:proofErr w:type="spellStart"/>
      <w:r>
        <w:t>Sifonu</w:t>
      </w:r>
      <w:proofErr w:type="spellEnd"/>
      <w:r>
        <w:t xml:space="preserve">, Q32 (32 mm), </w:t>
      </w:r>
      <w:proofErr w:type="spellStart"/>
      <w:r>
        <w:t>Esnek</w:t>
      </w:r>
      <w:proofErr w:type="spellEnd"/>
      <w:r>
        <w:t xml:space="preserve"> Tip</w:t>
      </w:r>
    </w:p>
    <w:p w:rsidR="00CB5296" w:rsidRDefault="00CB5296"/>
    <w:sectPr w:rsidR="00CB529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577FF"/>
    <w:rsid w:val="00AA1D8D"/>
    <w:rsid w:val="00B47730"/>
    <w:rsid w:val="00CB0664"/>
    <w:rsid w:val="00CB5296"/>
    <w:rsid w:val="00FC374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3DD7AB9-A4E9-4EEC-A106-3BD78921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0604CD-41B4-4CD3-AF53-98372B15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Ahu Küpçü</cp:lastModifiedBy>
  <cp:revision>3</cp:revision>
  <dcterms:created xsi:type="dcterms:W3CDTF">2013-12-23T23:15:00Z</dcterms:created>
  <dcterms:modified xsi:type="dcterms:W3CDTF">2026-03-02T10:37:00Z</dcterms:modified>
  <cp:category/>
</cp:coreProperties>
</file>